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2EAC2" w14:textId="77777777" w:rsidR="00623EBD" w:rsidRPr="00623EBD" w:rsidRDefault="00623EBD" w:rsidP="00623EBD">
      <w:pPr>
        <w:pStyle w:val="BijlageGenummerdKop"/>
        <w:ind w:firstLine="0"/>
        <w:rPr>
          <w:b/>
          <w:bCs/>
          <w:sz w:val="18"/>
        </w:rPr>
      </w:pPr>
      <w:bookmarkStart w:id="0" w:name="_Toc496111701"/>
      <w:bookmarkStart w:id="1" w:name="_Toc142400723"/>
      <w:bookmarkStart w:id="2" w:name="_Toc217378816"/>
      <w:bookmarkStart w:id="3" w:name="bwKopBijlage_E"/>
      <w:r w:rsidRPr="00623EBD">
        <w:rPr>
          <w:b/>
          <w:bCs/>
          <w:sz w:val="18"/>
        </w:rPr>
        <w:t>Gegevens omtrent technische bekwaamheid</w:t>
      </w:r>
      <w:bookmarkEnd w:id="0"/>
      <w:bookmarkEnd w:id="1"/>
      <w:bookmarkEnd w:id="2"/>
    </w:p>
    <w:p w14:paraId="57C4D9B6" w14:textId="77777777" w:rsidR="00623EBD" w:rsidRPr="0040049C" w:rsidRDefault="00623EBD" w:rsidP="00623EBD">
      <w:pPr>
        <w:pStyle w:val="Lijstalinea"/>
        <w:numPr>
          <w:ilvl w:val="0"/>
          <w:numId w:val="34"/>
        </w:numPr>
        <w:spacing w:line="276" w:lineRule="auto"/>
        <w:ind w:left="357" w:hanging="357"/>
        <w:contextualSpacing/>
        <w:rPr>
          <w:rFonts w:cs="RijksoverheidSansText-Regular"/>
          <w:lang w:val="nl-NL"/>
        </w:rPr>
      </w:pPr>
      <w:bookmarkStart w:id="4" w:name="bwBijl_E_OP_NO_CD_blok"/>
      <w:bookmarkEnd w:id="3"/>
      <w:r w:rsidRPr="0040049C">
        <w:rPr>
          <w:color w:val="000000"/>
          <w:lang w:val="nl-NL"/>
        </w:rPr>
        <w:t xml:space="preserve">De ondernemer(s) </w:t>
      </w:r>
      <w:bookmarkStart w:id="5" w:name="bwBijl_E_NO_CD"/>
      <w:r w:rsidRPr="0040049C">
        <w:rPr>
          <w:rFonts w:cs="RijksoverheidSansText-Regular"/>
          <w:color w:val="000000"/>
          <w:lang w:val="nl-NL"/>
        </w:rPr>
        <w:t>(gegadigde(n))</w:t>
      </w:r>
      <w:bookmarkEnd w:id="5"/>
      <w:r w:rsidRPr="0040049C">
        <w:rPr>
          <w:color w:val="000000"/>
          <w:lang w:val="nl-NL"/>
        </w:rPr>
        <w:t xml:space="preserve"> geeft(geven) in onderstaande tabel aan met welke referentieopdracht(en) wordt voldaan aan de geschiktheidseisen</w:t>
      </w:r>
      <w:bookmarkStart w:id="6" w:name="bwBijl_E_NO_CD_GG0_uit"/>
      <w:r w:rsidRPr="0040049C">
        <w:rPr>
          <w:rFonts w:cs="RijksoverheidSansText-Regular"/>
          <w:vanish/>
          <w:color w:val="E0E0E0"/>
          <w:lang w:val="nl-NL"/>
        </w:rPr>
        <w:t xml:space="preserve"> </w:t>
      </w:r>
      <w:r w:rsidRPr="0040049C">
        <w:rPr>
          <w:rFonts w:cs="RijksoverheidSansText-Regular"/>
          <w:vanish/>
          <w:lang w:val="nl-NL"/>
        </w:rPr>
        <w:t>en de selectiecriteria</w:t>
      </w:r>
      <w:bookmarkEnd w:id="6"/>
      <w:r w:rsidRPr="0040049C">
        <w:rPr>
          <w:rFonts w:cs="RijksoverheidSansText-Regular"/>
          <w:lang w:val="nl-NL"/>
        </w:rPr>
        <w:t xml:space="preserve">. </w:t>
      </w:r>
    </w:p>
    <w:p w14:paraId="35E0EEAA" w14:textId="77777777" w:rsidR="00623EBD" w:rsidRPr="0057768B" w:rsidRDefault="00623EBD" w:rsidP="00623EBD">
      <w:pPr>
        <w:pStyle w:val="Opsomming-bullet"/>
        <w:numPr>
          <w:ilvl w:val="0"/>
          <w:numId w:val="34"/>
        </w:numPr>
        <w:ind w:left="357" w:hanging="357"/>
        <w:rPr>
          <w:rStyle w:val="OpmaakprofielArial"/>
          <w:rFonts w:ascii="Verdana" w:hAnsi="Verdana" w:cs="Times New Roman"/>
          <w:lang w:val="nl-NL"/>
        </w:rPr>
      </w:pPr>
      <w:r w:rsidRPr="0057768B">
        <w:rPr>
          <w:rStyle w:val="OpmaakprofielArial"/>
          <w:rFonts w:ascii="Verdana" w:hAnsi="Verdana"/>
          <w:lang w:val="nl-NL"/>
        </w:rPr>
        <w:t xml:space="preserve">Per geschiktheidseis mag slechts 1 referentieopdracht worden aangedragen. </w:t>
      </w:r>
      <w:r w:rsidRPr="0057768B">
        <w:rPr>
          <w:rStyle w:val="OpmaakprofielArial"/>
          <w:rFonts w:ascii="Verdana" w:hAnsi="Verdana"/>
          <w:vanish/>
          <w:lang w:val="nl-NL"/>
        </w:rPr>
        <w:t xml:space="preserve">Per selectiecriterium mogen niet meer referentieopdrachten worden aangedragen dan het aantal dat nodig is voor het behalen van de maximale score voor het betreffende selectiecriterium. </w:t>
      </w:r>
      <w:r w:rsidRPr="0057768B">
        <w:rPr>
          <w:rStyle w:val="OpmaakprofielArial"/>
          <w:rFonts w:ascii="Verdana" w:hAnsi="Verdana"/>
          <w:lang w:val="nl-NL"/>
        </w:rPr>
        <w:t xml:space="preserve">Een referentieopdracht mag voor meerdere geschiktheidseisen </w:t>
      </w:r>
      <w:r w:rsidRPr="0057768B">
        <w:rPr>
          <w:rStyle w:val="OpmaakprofielArial"/>
          <w:rFonts w:ascii="Verdana" w:hAnsi="Verdana"/>
          <w:vanish/>
          <w:lang w:val="nl-NL"/>
        </w:rPr>
        <w:t xml:space="preserve">en/of selectiecriteria </w:t>
      </w:r>
      <w:r w:rsidRPr="0057768B">
        <w:rPr>
          <w:rStyle w:val="OpmaakprofielArial"/>
          <w:rFonts w:ascii="Verdana" w:hAnsi="Verdana"/>
          <w:lang w:val="nl-NL"/>
        </w:rPr>
        <w:t>worden gebruikt.</w:t>
      </w:r>
    </w:p>
    <w:p w14:paraId="1130B78B" w14:textId="77777777" w:rsidR="00623EBD" w:rsidRPr="0040049C" w:rsidRDefault="00623EBD" w:rsidP="00623EBD">
      <w:pPr>
        <w:pStyle w:val="Lijstalinea"/>
        <w:numPr>
          <w:ilvl w:val="0"/>
          <w:numId w:val="0"/>
        </w:numPr>
        <w:spacing w:line="276" w:lineRule="auto"/>
        <w:ind w:left="357"/>
        <w:rPr>
          <w:rFonts w:cs="RijksoverheidSansText-Regular"/>
          <w:lang w:val="nl-NL"/>
        </w:rPr>
      </w:pPr>
    </w:p>
    <w:tbl>
      <w:tblPr>
        <w:tblStyle w:val="Tabelraster1"/>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2401"/>
        <w:gridCol w:w="6651"/>
      </w:tblGrid>
      <w:tr w:rsidR="00317EF8" w:rsidRPr="001E6A8D" w14:paraId="03B0B25E" w14:textId="77777777" w:rsidTr="00317EF8">
        <w:tc>
          <w:tcPr>
            <w:tcW w:w="1326" w:type="pct"/>
            <w:shd w:val="clear" w:color="auto" w:fill="BDD6EE"/>
          </w:tcPr>
          <w:p w14:paraId="37D5DAA3" w14:textId="77777777" w:rsidR="00317EF8" w:rsidRPr="00317EF8" w:rsidRDefault="00317EF8" w:rsidP="00317EF8">
            <w:pPr>
              <w:numPr>
                <w:ilvl w:val="4"/>
                <w:numId w:val="33"/>
              </w:numPr>
              <w:tabs>
                <w:tab w:val="left" w:pos="2160"/>
                <w:tab w:val="left" w:pos="2250"/>
              </w:tabs>
              <w:contextualSpacing/>
              <w:rPr>
                <w:b/>
                <w:bCs/>
                <w:color w:val="000000"/>
                <w:lang w:val="nl-NL"/>
              </w:rPr>
            </w:pPr>
            <w:r w:rsidRPr="00317EF8">
              <w:rPr>
                <w:bCs/>
                <w:color w:val="000000"/>
                <w:lang w:val="nl-NL"/>
              </w:rPr>
              <w:t>A. Projectmanagement</w:t>
            </w:r>
          </w:p>
        </w:tc>
        <w:tc>
          <w:tcPr>
            <w:tcW w:w="3674" w:type="pct"/>
          </w:tcPr>
          <w:p w14:paraId="223176A9" w14:textId="77777777" w:rsidR="00317EF8" w:rsidRPr="00317EF8" w:rsidRDefault="00317EF8" w:rsidP="00317EF8">
            <w:pPr>
              <w:tabs>
                <w:tab w:val="left" w:pos="0"/>
                <w:tab w:val="left" w:pos="1890"/>
                <w:tab w:val="left" w:pos="2250"/>
              </w:tabs>
              <w:rPr>
                <w:rFonts w:cs="Verdana"/>
                <w:b/>
                <w:bCs/>
                <w:color w:val="000000"/>
                <w:lang w:val="nl-NL"/>
              </w:rPr>
            </w:pPr>
            <w:r w:rsidRPr="00317EF8">
              <w:rPr>
                <w:rFonts w:cs="Verdana"/>
                <w:bCs/>
                <w:color w:val="000000"/>
                <w:lang w:val="nl-NL"/>
              </w:rPr>
              <w:t>De ondernemer</w:t>
            </w:r>
            <w:r w:rsidRPr="00317EF8" w:rsidDel="003B30C8">
              <w:rPr>
                <w:rFonts w:cs="Verdana"/>
                <w:bCs/>
                <w:color w:val="000000"/>
                <w:lang w:val="nl-NL"/>
              </w:rPr>
              <w:t xml:space="preserve"> </w:t>
            </w:r>
            <w:r w:rsidRPr="00317EF8">
              <w:rPr>
                <w:rFonts w:cs="Verdana"/>
                <w:bCs/>
                <w:color w:val="000000"/>
                <w:lang w:val="nl-NL"/>
              </w:rPr>
              <w:t>heeft in de periode van vijf jaar voorafgaande aan de aankondiging ten minste één opdracht in de bouwsector (GWW, B&amp;U, installatietechniek) uitgevoerd met een overeengekomen bedrag (aannemingssom) of gefactureerd bedrag gelijk aan of groter dan 60.000.000,-</w:t>
            </w:r>
            <w:r w:rsidRPr="00317EF8">
              <w:rPr>
                <w:rFonts w:cs="Verdana"/>
                <w:bCs/>
                <w:i/>
                <w:color w:val="0070C0"/>
                <w:lang w:val="nl-NL"/>
              </w:rPr>
              <w:t xml:space="preserve"> </w:t>
            </w:r>
            <w:r w:rsidRPr="00317EF8">
              <w:rPr>
                <w:rFonts w:cs="Verdana"/>
                <w:bCs/>
                <w:color w:val="000000"/>
                <w:lang w:val="nl-NL"/>
              </w:rPr>
              <w:t>euro (exclusief omzetbelasting) waarbij de ondernemer</w:t>
            </w:r>
            <w:r w:rsidRPr="00317EF8" w:rsidDel="003B30C8">
              <w:rPr>
                <w:rFonts w:cs="Verdana"/>
                <w:bCs/>
                <w:color w:val="000000"/>
                <w:lang w:val="nl-NL"/>
              </w:rPr>
              <w:t xml:space="preserve"> </w:t>
            </w:r>
            <w:r w:rsidRPr="00317EF8">
              <w:rPr>
                <w:rFonts w:cs="Verdana"/>
                <w:bCs/>
                <w:color w:val="000000"/>
                <w:lang w:val="nl-NL"/>
              </w:rPr>
              <w:t>was belast met de dagelijkse organisatie en leiding van de opdracht (het projectmanagement) en de ondernemer</w:t>
            </w:r>
            <w:r w:rsidRPr="00317EF8" w:rsidDel="003B30C8">
              <w:rPr>
                <w:rFonts w:cs="Verdana"/>
                <w:bCs/>
                <w:color w:val="000000"/>
                <w:lang w:val="nl-NL"/>
              </w:rPr>
              <w:t xml:space="preserve"> </w:t>
            </w:r>
            <w:r w:rsidRPr="00317EF8">
              <w:rPr>
                <w:rFonts w:cs="Verdana"/>
                <w:bCs/>
                <w:color w:val="000000"/>
                <w:lang w:val="nl-NL"/>
              </w:rPr>
              <w:t>jegens de opdrachtgever eindverantwoordelijk was voor de uitvoering van de opdracht.</w:t>
            </w:r>
          </w:p>
          <w:p w14:paraId="5EA1E3E5" w14:textId="77777777" w:rsidR="00317EF8" w:rsidRPr="00317EF8" w:rsidRDefault="00317EF8" w:rsidP="00317EF8">
            <w:pPr>
              <w:tabs>
                <w:tab w:val="left" w:pos="0"/>
                <w:tab w:val="left" w:pos="1890"/>
                <w:tab w:val="left" w:pos="2250"/>
              </w:tabs>
              <w:ind w:left="714" w:hanging="357"/>
              <w:rPr>
                <w:rFonts w:cs="Verdana"/>
                <w:b/>
                <w:bCs/>
                <w:color w:val="000000"/>
                <w:lang w:val="nl-NL"/>
              </w:rPr>
            </w:pPr>
          </w:p>
        </w:tc>
      </w:tr>
      <w:tr w:rsidR="00317EF8" w:rsidRPr="001E6A8D" w14:paraId="5EB135AB" w14:textId="77777777" w:rsidTr="00317EF8">
        <w:tc>
          <w:tcPr>
            <w:tcW w:w="1326" w:type="pct"/>
            <w:shd w:val="clear" w:color="auto" w:fill="BDD6EE"/>
          </w:tcPr>
          <w:p w14:paraId="2CB78263" w14:textId="77777777" w:rsidR="00317EF8" w:rsidRPr="00317EF8" w:rsidRDefault="00317EF8" w:rsidP="00317EF8">
            <w:pPr>
              <w:tabs>
                <w:tab w:val="left" w:pos="2160"/>
                <w:tab w:val="left" w:pos="2250"/>
              </w:tabs>
              <w:rPr>
                <w:bCs/>
                <w:color w:val="000000"/>
                <w:lang w:val="nl-NL"/>
              </w:rPr>
            </w:pPr>
            <w:r w:rsidRPr="00317EF8">
              <w:rPr>
                <w:bCs/>
                <w:color w:val="000000"/>
                <w:lang w:val="nl-NL"/>
              </w:rPr>
              <w:t>B. Nadere geschiktheidseisen</w:t>
            </w:r>
          </w:p>
          <w:p w14:paraId="1711D953" w14:textId="77777777" w:rsidR="00317EF8" w:rsidRPr="00317EF8" w:rsidRDefault="00317EF8" w:rsidP="00317EF8">
            <w:pPr>
              <w:tabs>
                <w:tab w:val="left" w:pos="2160"/>
                <w:tab w:val="left" w:pos="2250"/>
              </w:tabs>
              <w:rPr>
                <w:bCs/>
                <w:color w:val="000000"/>
                <w:lang w:val="nl-NL"/>
              </w:rPr>
            </w:pPr>
          </w:p>
        </w:tc>
        <w:tc>
          <w:tcPr>
            <w:tcW w:w="3674" w:type="pct"/>
          </w:tcPr>
          <w:p w14:paraId="22CAF1F6" w14:textId="77777777" w:rsidR="00317EF8" w:rsidRPr="00317EF8" w:rsidRDefault="00317EF8" w:rsidP="00317EF8">
            <w:pPr>
              <w:rPr>
                <w:bCs/>
                <w:color w:val="000000"/>
                <w:lang w:val="nl-NL"/>
              </w:rPr>
            </w:pPr>
            <w:r w:rsidRPr="00317EF8">
              <w:rPr>
                <w:bCs/>
                <w:color w:val="000000"/>
                <w:lang w:val="nl-NL"/>
              </w:rPr>
              <w:t>De ondernemer heeft in de periode van vijf jaar voorafgaande aan de uiterste datum voor ontvangst van de verzoeken tot deelneming ervaring opgedaan met geïntegreerde uitvoering van ontwerp- en renovatiewerkzaamheden of ontwerp- en nieuwbouwwerkzaamheden in de natte infrastructuur.</w:t>
            </w:r>
          </w:p>
        </w:tc>
      </w:tr>
      <w:tr w:rsidR="00317EF8" w:rsidRPr="001E6A8D" w14:paraId="60C7314C" w14:textId="77777777" w:rsidTr="00317EF8">
        <w:tc>
          <w:tcPr>
            <w:tcW w:w="1326" w:type="pct"/>
            <w:shd w:val="clear" w:color="auto" w:fill="BDD6EE"/>
          </w:tcPr>
          <w:p w14:paraId="4F64D004" w14:textId="77777777" w:rsidR="00317EF8" w:rsidRPr="00317EF8" w:rsidRDefault="00317EF8" w:rsidP="00317EF8">
            <w:pPr>
              <w:tabs>
                <w:tab w:val="left" w:pos="2160"/>
                <w:tab w:val="left" w:pos="2250"/>
              </w:tabs>
              <w:rPr>
                <w:rFonts w:ascii="Times New Roman" w:hAnsi="Times New Roman"/>
                <w:bCs/>
                <w:color w:val="000000"/>
                <w:lang w:val="nl-NL"/>
              </w:rPr>
            </w:pPr>
            <w:r w:rsidRPr="00317EF8">
              <w:rPr>
                <w:bCs/>
                <w:color w:val="000000"/>
                <w:lang w:val="nl-NL"/>
              </w:rPr>
              <w:t>C. Nadere geschiktheidseisen</w:t>
            </w:r>
          </w:p>
        </w:tc>
        <w:tc>
          <w:tcPr>
            <w:tcW w:w="3674" w:type="pct"/>
          </w:tcPr>
          <w:p w14:paraId="698CFCB2" w14:textId="77777777" w:rsidR="00317EF8" w:rsidRPr="00317EF8" w:rsidRDefault="00317EF8" w:rsidP="00317EF8">
            <w:pPr>
              <w:rPr>
                <w:bCs/>
                <w:color w:val="000000"/>
                <w:lang w:val="nl-NL"/>
              </w:rPr>
            </w:pPr>
            <w:r w:rsidRPr="00317EF8">
              <w:rPr>
                <w:bCs/>
                <w:color w:val="000000"/>
                <w:lang w:val="nl-NL"/>
              </w:rPr>
              <w:t>De ondernemer heeft in de periode van vijf jaar voorafgaande aan de uiterste datum voor ontvangst van de verzoeken tot deelneming ervaring opgedaan met systeemintegratie bij een brug, stuw-, tunnel- of sluiscomplex. Dit betreft systeemintegratie van bediening en besturing met minimaal 3 andere systemen (bv. CCTV, marifonie, bewaking, etc.) die onderling raakvlakken hebben en zijn opgenomen binnen één systeemarchitectuur. Een testproces als onderdeel van een systeemintegratie dient onderdeel te zijn geweest van de referentieopdracht.</w:t>
            </w:r>
          </w:p>
        </w:tc>
      </w:tr>
      <w:tr w:rsidR="00317EF8" w:rsidRPr="001E6A8D" w14:paraId="585D2375" w14:textId="77777777" w:rsidTr="00317EF8">
        <w:tc>
          <w:tcPr>
            <w:tcW w:w="1326" w:type="pct"/>
            <w:shd w:val="clear" w:color="auto" w:fill="BDD6EE"/>
          </w:tcPr>
          <w:p w14:paraId="54BB1B62" w14:textId="77777777" w:rsidR="00317EF8" w:rsidRPr="00317EF8" w:rsidRDefault="00317EF8" w:rsidP="00317EF8">
            <w:pPr>
              <w:tabs>
                <w:tab w:val="left" w:pos="2160"/>
                <w:tab w:val="left" w:pos="2250"/>
              </w:tabs>
              <w:rPr>
                <w:rFonts w:ascii="Times New Roman" w:hAnsi="Times New Roman"/>
                <w:bCs/>
                <w:color w:val="000000"/>
                <w:lang w:val="nl-NL"/>
              </w:rPr>
            </w:pPr>
            <w:r w:rsidRPr="00317EF8">
              <w:rPr>
                <w:bCs/>
                <w:color w:val="000000"/>
                <w:lang w:val="nl-NL"/>
              </w:rPr>
              <w:t>D. Nadere geschiktheidseisen</w:t>
            </w:r>
          </w:p>
        </w:tc>
        <w:tc>
          <w:tcPr>
            <w:tcW w:w="3674" w:type="pct"/>
          </w:tcPr>
          <w:p w14:paraId="29165239" w14:textId="77777777" w:rsidR="00317EF8" w:rsidRPr="00317EF8" w:rsidRDefault="00317EF8" w:rsidP="00317EF8">
            <w:pPr>
              <w:rPr>
                <w:bCs/>
                <w:color w:val="000000"/>
                <w:lang w:val="nl-NL"/>
              </w:rPr>
            </w:pPr>
            <w:r w:rsidRPr="00317EF8">
              <w:rPr>
                <w:bCs/>
                <w:color w:val="000000"/>
                <w:lang w:val="nl-NL"/>
              </w:rPr>
              <w:t>De ondernemer heeft in de periode van vijf jaar voorafgaande aan de uiterste datum voor ontvangst van de verzoeken tot deelneming ervaring opgedaan met het onderhouden van elektrotechnische installaties in combinatie met werktuigbouwkundige installaties en/of elektrotechnische installaties in combinatie met industriële automatisering en/of industriële automatisering in combinatie met werktuigbouwkundige installaties.</w:t>
            </w:r>
          </w:p>
        </w:tc>
      </w:tr>
    </w:tbl>
    <w:p w14:paraId="14FE036D" w14:textId="77777777" w:rsidR="00623EBD" w:rsidRPr="0040049C" w:rsidRDefault="00623EBD" w:rsidP="00623EBD">
      <w:pPr>
        <w:spacing w:line="276" w:lineRule="auto"/>
        <w:rPr>
          <w:rFonts w:cs="Verdana"/>
          <w:color w:val="000000"/>
          <w:lang w:val="nl-NL"/>
        </w:rPr>
      </w:pPr>
    </w:p>
    <w:p w14:paraId="21039139" w14:textId="77777777" w:rsidR="00623EBD" w:rsidRPr="0040049C" w:rsidRDefault="00623EBD" w:rsidP="00623EBD">
      <w:pPr>
        <w:spacing w:line="276" w:lineRule="auto"/>
        <w:rPr>
          <w:rFonts w:cs="Verdana"/>
          <w:color w:val="000000"/>
          <w:lang w:val="nl-NL"/>
        </w:rPr>
      </w:pPr>
    </w:p>
    <w:p w14:paraId="20E7003D" w14:textId="77777777" w:rsidR="00623EBD" w:rsidRPr="0040049C" w:rsidRDefault="00623EBD" w:rsidP="00623EBD">
      <w:pPr>
        <w:pStyle w:val="Lijstalinea"/>
        <w:numPr>
          <w:ilvl w:val="0"/>
          <w:numId w:val="34"/>
        </w:numPr>
        <w:spacing w:line="276" w:lineRule="auto"/>
        <w:ind w:left="357" w:hanging="357"/>
        <w:contextualSpacing/>
        <w:rPr>
          <w:rFonts w:cs="RijksoverheidSansText-Regular"/>
          <w:color w:val="000000"/>
          <w:lang w:val="nl-NL"/>
        </w:rPr>
      </w:pPr>
      <w:r w:rsidRPr="0040049C">
        <w:rPr>
          <w:rFonts w:cs="RijksoverheidSansText-Regular"/>
          <w:color w:val="000000"/>
          <w:lang w:val="nl-NL"/>
        </w:rPr>
        <w:t xml:space="preserve">De ondernemer(s) (gegadigde(n)) geeft (geven) in onderstaande tabel aan met welke referentieopdracht(en) wordt voldaan aan de selectiecriteria. </w:t>
      </w:r>
    </w:p>
    <w:p w14:paraId="5900F767" w14:textId="77777777" w:rsidR="00623EBD" w:rsidRPr="0057768B" w:rsidRDefault="00623EBD" w:rsidP="00623EBD">
      <w:pPr>
        <w:pStyle w:val="Opsomming-bullet"/>
        <w:numPr>
          <w:ilvl w:val="0"/>
          <w:numId w:val="34"/>
        </w:numPr>
        <w:ind w:left="357" w:hanging="357"/>
        <w:rPr>
          <w:rStyle w:val="OpmaakprofielArial"/>
          <w:rFonts w:ascii="Verdana" w:hAnsi="Verdana" w:cs="Times New Roman"/>
          <w:lang w:val="nl-NL"/>
        </w:rPr>
      </w:pPr>
      <w:r w:rsidRPr="0057768B">
        <w:rPr>
          <w:rStyle w:val="OpmaakprofielArial"/>
          <w:rFonts w:ascii="Verdana" w:hAnsi="Verdana"/>
          <w:lang w:val="nl-NL"/>
        </w:rPr>
        <w:t xml:space="preserve">Per selectiecriterium mag slechts 1 referentieopdracht worden aangedragen. </w:t>
      </w:r>
      <w:r w:rsidRPr="0057768B">
        <w:rPr>
          <w:rStyle w:val="OpmaakprofielArial"/>
          <w:rFonts w:ascii="Verdana" w:hAnsi="Verdana"/>
          <w:vanish/>
          <w:lang w:val="nl-NL"/>
        </w:rPr>
        <w:t xml:space="preserve">Per selectiecriterium mogen niet meer referentieopdrachten worden aangedragen dan het aantal dat nodig is voor het behalen van de maximale score voor het betreffende selectiecriterium. </w:t>
      </w:r>
      <w:r w:rsidRPr="0057768B">
        <w:rPr>
          <w:rStyle w:val="OpmaakprofielArial"/>
          <w:rFonts w:ascii="Verdana" w:hAnsi="Verdana"/>
          <w:lang w:val="nl-NL"/>
        </w:rPr>
        <w:t xml:space="preserve">Een referentieopdracht mag voor meerdere selectiecriteria </w:t>
      </w:r>
      <w:r w:rsidRPr="0057768B">
        <w:rPr>
          <w:rStyle w:val="OpmaakprofielArial"/>
          <w:rFonts w:ascii="Verdana" w:hAnsi="Verdana"/>
          <w:vanish/>
          <w:lang w:val="nl-NL"/>
        </w:rPr>
        <w:t xml:space="preserve">en/of selectiecriteria </w:t>
      </w:r>
      <w:r w:rsidRPr="0057768B">
        <w:rPr>
          <w:rStyle w:val="OpmaakprofielArial"/>
          <w:rFonts w:ascii="Verdana" w:hAnsi="Verdana"/>
          <w:lang w:val="nl-NL"/>
        </w:rPr>
        <w:t>worden gebruikt.</w:t>
      </w:r>
    </w:p>
    <w:p w14:paraId="1520230E" w14:textId="77777777" w:rsidR="00623EBD" w:rsidRPr="0040049C" w:rsidRDefault="00623EBD" w:rsidP="00623EBD">
      <w:pPr>
        <w:pStyle w:val="Lijstalinea"/>
        <w:numPr>
          <w:ilvl w:val="0"/>
          <w:numId w:val="0"/>
        </w:numPr>
        <w:spacing w:line="276" w:lineRule="auto"/>
        <w:ind w:left="357"/>
        <w:rPr>
          <w:rFonts w:cs="RijksoverheidSansText-Regular"/>
          <w:color w:val="000000"/>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3956"/>
        <w:gridCol w:w="2920"/>
      </w:tblGrid>
      <w:tr w:rsidR="008462EE" w:rsidRPr="008462EE" w14:paraId="1B9D776F" w14:textId="77777777" w:rsidTr="008462EE">
        <w:tc>
          <w:tcPr>
            <w:tcW w:w="1206" w:type="pct"/>
            <w:shd w:val="clear" w:color="auto" w:fill="BDD6EE"/>
          </w:tcPr>
          <w:p w14:paraId="04189E6A" w14:textId="77777777" w:rsidR="008462EE" w:rsidRPr="008462EE" w:rsidRDefault="008462EE" w:rsidP="008462EE">
            <w:pPr>
              <w:spacing w:line="276" w:lineRule="auto"/>
              <w:rPr>
                <w:rFonts w:eastAsia="Calibri" w:cs="Verdana"/>
                <w:color w:val="000000"/>
                <w:lang w:val="nl-NL"/>
              </w:rPr>
            </w:pPr>
            <w:r w:rsidRPr="008462EE">
              <w:rPr>
                <w:rFonts w:eastAsia="Calibri" w:cs="Verdana"/>
                <w:b/>
                <w:color w:val="000000"/>
                <w:lang w:val="nl-NL"/>
              </w:rPr>
              <w:t xml:space="preserve">Verwijzing selectiecriterium </w:t>
            </w:r>
          </w:p>
          <w:p w14:paraId="3F81F10B" w14:textId="77777777" w:rsidR="008462EE" w:rsidRPr="008462EE" w:rsidRDefault="008462EE" w:rsidP="008462EE">
            <w:pPr>
              <w:spacing w:line="276" w:lineRule="auto"/>
              <w:rPr>
                <w:rFonts w:eastAsia="Calibri" w:cs="Verdana"/>
                <w:b/>
                <w:i/>
                <w:color w:val="000000"/>
                <w:lang w:val="nl-NL"/>
              </w:rPr>
            </w:pPr>
          </w:p>
        </w:tc>
        <w:tc>
          <w:tcPr>
            <w:tcW w:w="2183" w:type="pct"/>
            <w:shd w:val="clear" w:color="auto" w:fill="BDD6EE"/>
          </w:tcPr>
          <w:p w14:paraId="77091719" w14:textId="77777777" w:rsidR="008462EE" w:rsidRPr="008462EE" w:rsidRDefault="008462EE" w:rsidP="008462EE">
            <w:pPr>
              <w:spacing w:line="276" w:lineRule="auto"/>
              <w:rPr>
                <w:rFonts w:eastAsia="Calibri" w:cs="Verdana"/>
                <w:b/>
                <w:color w:val="000000"/>
                <w:lang w:val="nl-NL"/>
              </w:rPr>
            </w:pPr>
            <w:r w:rsidRPr="008462EE">
              <w:rPr>
                <w:rFonts w:eastAsia="Calibri" w:cs="Verdana"/>
                <w:b/>
                <w:color w:val="000000"/>
                <w:lang w:val="nl-NL"/>
              </w:rPr>
              <w:t>Omschrijving selectiecriterium</w:t>
            </w:r>
          </w:p>
        </w:tc>
        <w:tc>
          <w:tcPr>
            <w:tcW w:w="1611" w:type="pct"/>
            <w:shd w:val="clear" w:color="auto" w:fill="BDD6EE"/>
          </w:tcPr>
          <w:p w14:paraId="32C80DB3" w14:textId="77777777" w:rsidR="008462EE" w:rsidRPr="008462EE" w:rsidRDefault="008462EE" w:rsidP="008462EE">
            <w:pPr>
              <w:spacing w:line="276" w:lineRule="auto"/>
              <w:rPr>
                <w:rFonts w:eastAsia="Calibri" w:cs="Verdana"/>
                <w:b/>
                <w:color w:val="000000"/>
                <w:lang w:val="nl-NL"/>
              </w:rPr>
            </w:pPr>
            <w:r w:rsidRPr="008462EE">
              <w:rPr>
                <w:rFonts w:eastAsia="Calibri" w:cs="Verdana"/>
                <w:b/>
                <w:color w:val="000000"/>
                <w:lang w:val="nl-NL"/>
              </w:rPr>
              <w:t>Referentieopdracht nr:</w:t>
            </w:r>
          </w:p>
          <w:p w14:paraId="3FC249FE" w14:textId="77777777" w:rsidR="008462EE" w:rsidRPr="008462EE" w:rsidRDefault="008462EE" w:rsidP="008462EE">
            <w:pPr>
              <w:spacing w:line="276" w:lineRule="auto"/>
              <w:rPr>
                <w:rFonts w:eastAsia="Calibri" w:cs="Verdana"/>
                <w:color w:val="000000"/>
                <w:lang w:val="nl-NL"/>
              </w:rPr>
            </w:pPr>
          </w:p>
        </w:tc>
      </w:tr>
      <w:tr w:rsidR="008462EE" w:rsidRPr="008462EE" w14:paraId="56343DC0" w14:textId="77777777" w:rsidTr="003D3FFA">
        <w:tc>
          <w:tcPr>
            <w:tcW w:w="1206" w:type="pct"/>
          </w:tcPr>
          <w:p w14:paraId="02FB8EDB" w14:textId="77777777" w:rsidR="008462EE" w:rsidRPr="008462EE" w:rsidRDefault="008462EE" w:rsidP="008462EE">
            <w:pPr>
              <w:spacing w:line="276" w:lineRule="auto"/>
              <w:rPr>
                <w:rFonts w:eastAsia="Calibri" w:cs="Verdana"/>
                <w:color w:val="000000"/>
              </w:rPr>
            </w:pPr>
            <w:r w:rsidRPr="008462EE">
              <w:rPr>
                <w:rFonts w:eastAsia="Calibri" w:cs="Verdana"/>
                <w:color w:val="000000"/>
                <w:lang w:val="nl-NL"/>
              </w:rPr>
              <w:t>b</w:t>
            </w:r>
            <w:r w:rsidRPr="008462EE">
              <w:rPr>
                <w:rFonts w:eastAsia="Calibri" w:cs="Verdana"/>
                <w:color w:val="000000"/>
              </w:rPr>
              <w:t xml:space="preserve">ijlage A.3  </w:t>
            </w:r>
          </w:p>
          <w:p w14:paraId="07A41D83" w14:textId="77777777" w:rsidR="008462EE" w:rsidRPr="008462EE" w:rsidRDefault="008462EE" w:rsidP="008462EE">
            <w:pPr>
              <w:spacing w:line="276" w:lineRule="auto"/>
              <w:rPr>
                <w:rFonts w:eastAsia="Calibri" w:cs="Verdana"/>
                <w:color w:val="000000"/>
                <w:lang w:val="nl-NL"/>
              </w:rPr>
            </w:pPr>
            <w:r w:rsidRPr="008462EE">
              <w:rPr>
                <w:rFonts w:eastAsia="Calibri" w:cs="Verdana"/>
                <w:color w:val="000000"/>
              </w:rPr>
              <w:t>(I)</w:t>
            </w:r>
          </w:p>
        </w:tc>
        <w:tc>
          <w:tcPr>
            <w:tcW w:w="2183" w:type="pct"/>
          </w:tcPr>
          <w:p w14:paraId="3E0CD5AD" w14:textId="77777777" w:rsidR="008462EE" w:rsidRPr="008462EE" w:rsidRDefault="008462EE" w:rsidP="008462EE">
            <w:pPr>
              <w:spacing w:line="276" w:lineRule="auto"/>
              <w:rPr>
                <w:rFonts w:eastAsia="Calibri" w:cs="Verdana"/>
                <w:color w:val="0070C0"/>
                <w:lang w:val="nl-NL"/>
              </w:rPr>
            </w:pPr>
            <w:r w:rsidRPr="008462EE">
              <w:rPr>
                <w:rFonts w:eastAsia="Calibri" w:cs="Verdana"/>
                <w:lang w:val="nl-NL"/>
              </w:rPr>
              <w:t xml:space="preserve">De gegadigde heeft in de periode van vijf jaar voorafgaand aan de uiterste datum voor ontvangst van verzoeken tot </w:t>
            </w:r>
            <w:r w:rsidRPr="008462EE">
              <w:rPr>
                <w:rFonts w:eastAsia="Calibri" w:cs="Verdana"/>
                <w:lang w:val="nl-NL"/>
              </w:rPr>
              <w:lastRenderedPageBreak/>
              <w:t>deelneming aantoonbaar ervaring opgedaan met het ontwerpen, uitvoeren en onderhouden van Industriële Automatisering in de GWW-sector, waarbij minimaal sprake is van het zowel hardware als softwarematig ontwikkelen en koppelen van werktuigbouwkundige en/of elektrotechnische installaties aan PLC, DCS en SCADA, of gelijkwaardige systemen, waardoor een geautomatiseerd proces ontstaat dat middels bediening op afstand vanuit één gecentraliseerd punt door een operator bediend kan worden.</w:t>
            </w:r>
          </w:p>
        </w:tc>
        <w:tc>
          <w:tcPr>
            <w:tcW w:w="1611" w:type="pct"/>
          </w:tcPr>
          <w:p w14:paraId="0D6E2954" w14:textId="77777777" w:rsidR="008462EE" w:rsidRPr="008462EE" w:rsidRDefault="008462EE" w:rsidP="008462EE">
            <w:pPr>
              <w:spacing w:line="276" w:lineRule="auto"/>
              <w:rPr>
                <w:rFonts w:eastAsia="Calibri" w:cs="Verdana"/>
                <w:color w:val="0070C0"/>
                <w:lang w:val="nl-NL"/>
              </w:rPr>
            </w:pPr>
            <w:r w:rsidRPr="008462EE">
              <w:rPr>
                <w:rFonts w:eastAsia="Calibri" w:cs="Verdana"/>
                <w:color w:val="0070C0"/>
                <w:lang w:val="nl-NL"/>
              </w:rPr>
              <w:lastRenderedPageBreak/>
              <w:t>&lt;invullen&gt;</w:t>
            </w:r>
          </w:p>
        </w:tc>
      </w:tr>
      <w:tr w:rsidR="008462EE" w:rsidRPr="008462EE" w14:paraId="23865AAB" w14:textId="77777777" w:rsidTr="003D3FFA">
        <w:tc>
          <w:tcPr>
            <w:tcW w:w="1206" w:type="pct"/>
          </w:tcPr>
          <w:p w14:paraId="2D31DE78" w14:textId="77777777" w:rsidR="008462EE" w:rsidRPr="008462EE" w:rsidRDefault="008462EE" w:rsidP="008462EE">
            <w:pPr>
              <w:spacing w:line="276" w:lineRule="auto"/>
              <w:rPr>
                <w:rFonts w:eastAsia="Calibri" w:cs="Verdana"/>
                <w:color w:val="000000"/>
                <w:lang w:val="nl-NL"/>
              </w:rPr>
            </w:pPr>
            <w:r w:rsidRPr="008462EE">
              <w:rPr>
                <w:rFonts w:eastAsia="Calibri" w:cs="Verdana"/>
                <w:color w:val="000000"/>
                <w:lang w:val="nl-NL"/>
              </w:rPr>
              <w:t>bijlage A.3</w:t>
            </w:r>
          </w:p>
          <w:p w14:paraId="6D3074C3" w14:textId="77777777" w:rsidR="008462EE" w:rsidRPr="008462EE" w:rsidRDefault="008462EE" w:rsidP="008462EE">
            <w:pPr>
              <w:spacing w:line="276" w:lineRule="auto"/>
              <w:rPr>
                <w:rFonts w:eastAsia="Calibri" w:cs="Verdana"/>
                <w:color w:val="000000"/>
                <w:lang w:val="nl-NL"/>
              </w:rPr>
            </w:pPr>
            <w:r w:rsidRPr="008462EE">
              <w:rPr>
                <w:rFonts w:eastAsia="Calibri" w:cs="Verdana"/>
                <w:color w:val="000000"/>
                <w:lang w:val="nl-NL"/>
              </w:rPr>
              <w:t>(II)</w:t>
            </w:r>
          </w:p>
        </w:tc>
        <w:tc>
          <w:tcPr>
            <w:tcW w:w="2183" w:type="pct"/>
          </w:tcPr>
          <w:p w14:paraId="76FC4E81" w14:textId="23F85B7A" w:rsidR="008462EE" w:rsidRPr="008462EE" w:rsidRDefault="008462EE" w:rsidP="008462EE">
            <w:pPr>
              <w:spacing w:line="276" w:lineRule="auto"/>
              <w:rPr>
                <w:rFonts w:eastAsia="Calibri" w:cs="Verdana"/>
                <w:lang w:val="nl-NL"/>
              </w:rPr>
            </w:pPr>
            <w:r w:rsidRPr="008462EE">
              <w:rPr>
                <w:rFonts w:eastAsia="Calibri" w:cs="Verdana"/>
                <w:lang w:val="nl-NL"/>
              </w:rPr>
              <w:t xml:space="preserve">De gegadigde heeft in de periode van vijf jaar voorafgaand aan de uiterste datum voor ontvangst van verzoeken tot deelneming aantoonbaar ervaring opgedaan met het op zich nemen van het fabrikantschap inzake CE-markering van op afstand bedien- en bestuurbare </w:t>
            </w:r>
            <w:r w:rsidR="001E6A8D">
              <w:rPr>
                <w:rFonts w:eastAsia="Calibri" w:cs="Verdana"/>
                <w:lang w:val="nl-NL"/>
              </w:rPr>
              <w:t>o</w:t>
            </w:r>
            <w:r w:rsidRPr="008462EE">
              <w:rPr>
                <w:rFonts w:eastAsia="Calibri" w:cs="Verdana"/>
                <w:lang w:val="nl-NL"/>
              </w:rPr>
              <w:t xml:space="preserve">bjecten als in deze </w:t>
            </w:r>
            <w:r w:rsidR="001E6A8D">
              <w:rPr>
                <w:rFonts w:eastAsia="Calibri" w:cs="Verdana"/>
                <w:lang w:val="nl-NL"/>
              </w:rPr>
              <w:t>O</w:t>
            </w:r>
            <w:r w:rsidRPr="008462EE">
              <w:rPr>
                <w:rFonts w:eastAsia="Calibri" w:cs="Verdana"/>
                <w:lang w:val="nl-NL"/>
              </w:rPr>
              <w:t>pdracht voorzien, waarbij CE-markering voor oplevering is verkregen.</w:t>
            </w:r>
          </w:p>
        </w:tc>
        <w:tc>
          <w:tcPr>
            <w:tcW w:w="1611" w:type="pct"/>
          </w:tcPr>
          <w:p w14:paraId="485C99D5" w14:textId="77777777" w:rsidR="008462EE" w:rsidRPr="008462EE" w:rsidRDefault="008462EE" w:rsidP="008462EE">
            <w:pPr>
              <w:spacing w:line="276" w:lineRule="auto"/>
              <w:rPr>
                <w:rFonts w:eastAsia="Calibri" w:cs="Verdana"/>
                <w:color w:val="0070C0"/>
                <w:lang w:val="nl-NL"/>
              </w:rPr>
            </w:pPr>
            <w:r w:rsidRPr="008462EE">
              <w:rPr>
                <w:rFonts w:eastAsia="Calibri" w:cs="Verdana"/>
                <w:color w:val="0070C0"/>
                <w:lang w:val="nl-NL"/>
              </w:rPr>
              <w:t>&lt;invullen&gt;</w:t>
            </w:r>
          </w:p>
        </w:tc>
      </w:tr>
      <w:tr w:rsidR="008462EE" w:rsidRPr="008462EE" w14:paraId="15BA962E" w14:textId="77777777" w:rsidTr="003D3FFA">
        <w:trPr>
          <w:hidden/>
        </w:trPr>
        <w:tc>
          <w:tcPr>
            <w:tcW w:w="1206" w:type="pct"/>
          </w:tcPr>
          <w:p w14:paraId="7451273D" w14:textId="77777777" w:rsidR="008462EE" w:rsidRPr="008462EE" w:rsidRDefault="008462EE" w:rsidP="008462EE">
            <w:pPr>
              <w:spacing w:line="276" w:lineRule="auto"/>
              <w:rPr>
                <w:rFonts w:eastAsia="Calibri" w:cs="Verdana"/>
                <w:b/>
                <w:vanish/>
                <w:color w:val="E0E0E0"/>
                <w:lang w:val="nl-NL"/>
              </w:rPr>
            </w:pPr>
          </w:p>
          <w:p w14:paraId="685B362F" w14:textId="77777777" w:rsidR="008462EE" w:rsidRPr="008462EE" w:rsidRDefault="008462EE" w:rsidP="008462EE">
            <w:pPr>
              <w:spacing w:line="276" w:lineRule="auto"/>
              <w:rPr>
                <w:rFonts w:eastAsia="Calibri" w:cs="Verdana"/>
                <w:vanish/>
                <w:color w:val="E0E0E0"/>
                <w:lang w:val="nl-NL"/>
              </w:rPr>
            </w:pPr>
            <w:r w:rsidRPr="008462EE">
              <w:rPr>
                <w:rFonts w:eastAsia="Calibri" w:cs="Verdana"/>
                <w:b/>
                <w:vanish/>
                <w:lang w:val="nl-NL"/>
              </w:rPr>
              <w:t>Selectiecriterium</w:t>
            </w:r>
          </w:p>
        </w:tc>
        <w:tc>
          <w:tcPr>
            <w:tcW w:w="2183" w:type="pct"/>
          </w:tcPr>
          <w:p w14:paraId="0E3A9FFD" w14:textId="77777777" w:rsidR="008462EE" w:rsidRPr="008462EE" w:rsidRDefault="008462EE" w:rsidP="008462EE">
            <w:pPr>
              <w:spacing w:line="276" w:lineRule="auto"/>
              <w:rPr>
                <w:rFonts w:ascii="V&amp;W Syntax (Adobe)" w:eastAsia="Calibri" w:hAnsi="V&amp;W Syntax (Adobe)" w:cs="V&amp;W Syntax (Adobe)"/>
                <w:vanish/>
                <w:lang w:val="nl-NL"/>
              </w:rPr>
            </w:pPr>
          </w:p>
        </w:tc>
        <w:tc>
          <w:tcPr>
            <w:tcW w:w="1611" w:type="pct"/>
          </w:tcPr>
          <w:p w14:paraId="7A186A7F" w14:textId="77777777" w:rsidR="008462EE" w:rsidRPr="008462EE" w:rsidRDefault="008462EE" w:rsidP="008462EE">
            <w:pPr>
              <w:spacing w:line="276" w:lineRule="auto"/>
              <w:rPr>
                <w:rFonts w:eastAsia="Calibri" w:cs="Verdana"/>
                <w:vanish/>
                <w:color w:val="0070C0"/>
                <w:lang w:val="nl-NL"/>
              </w:rPr>
            </w:pPr>
            <w:r w:rsidRPr="008462EE">
              <w:rPr>
                <w:rFonts w:ascii="V&amp;W Syntax (Adobe)" w:eastAsia="Calibri" w:hAnsi="V&amp;W Syntax (Adobe)" w:cs="V&amp;W Syntax (Adobe)"/>
                <w:vanish/>
                <w:color w:val="0070C0"/>
                <w:lang w:val="nl-NL"/>
              </w:rPr>
              <w:t>Per selectiecriterium niet meer referentie</w:t>
            </w:r>
            <w:r w:rsidRPr="008462EE">
              <w:rPr>
                <w:rFonts w:ascii="V&amp;W Syntax (Adobe)" w:eastAsia="Calibri" w:hAnsi="V&amp;W Syntax (Adobe)" w:cs="V&amp;W Syntax (Adobe)"/>
                <w:vanish/>
                <w:color w:val="0070C0"/>
                <w:lang w:val="nl-NL"/>
              </w:rPr>
              <w:softHyphen/>
              <w:t>opdrachten dan nodig voor het behalen van de maximale score</w:t>
            </w:r>
          </w:p>
        </w:tc>
      </w:tr>
      <w:tr w:rsidR="008462EE" w:rsidRPr="008462EE" w14:paraId="24397D3B" w14:textId="77777777" w:rsidTr="003D3FFA">
        <w:trPr>
          <w:hidden/>
        </w:trPr>
        <w:tc>
          <w:tcPr>
            <w:tcW w:w="1206" w:type="pct"/>
          </w:tcPr>
          <w:p w14:paraId="322028EB" w14:textId="77777777" w:rsidR="008462EE" w:rsidRPr="008462EE" w:rsidRDefault="008462EE" w:rsidP="008462EE">
            <w:pPr>
              <w:spacing w:line="276" w:lineRule="auto"/>
              <w:rPr>
                <w:rFonts w:eastAsia="Calibri" w:cs="Verdana"/>
                <w:vanish/>
                <w:lang w:val="nl-NL"/>
              </w:rPr>
            </w:pPr>
            <w:r w:rsidRPr="008462EE">
              <w:rPr>
                <w:rFonts w:eastAsia="Calibri" w:cs="Verdana"/>
                <w:vanish/>
                <w:lang w:val="nl-NL"/>
              </w:rPr>
              <w:t>Bijlage E nr A</w:t>
            </w:r>
          </w:p>
        </w:tc>
        <w:tc>
          <w:tcPr>
            <w:tcW w:w="2183" w:type="pct"/>
          </w:tcPr>
          <w:p w14:paraId="16CEA0C8" w14:textId="77777777" w:rsidR="008462EE" w:rsidRPr="008462EE" w:rsidRDefault="008462EE" w:rsidP="008462EE">
            <w:pPr>
              <w:spacing w:line="276" w:lineRule="auto"/>
              <w:rPr>
                <w:rFonts w:eastAsia="Calibri" w:cs="Verdana"/>
                <w:vanish/>
                <w:lang w:val="nl-NL"/>
              </w:rPr>
            </w:pPr>
          </w:p>
        </w:tc>
        <w:tc>
          <w:tcPr>
            <w:tcW w:w="1611" w:type="pct"/>
          </w:tcPr>
          <w:p w14:paraId="0FFAD13B" w14:textId="77777777" w:rsidR="008462EE" w:rsidRPr="008462EE" w:rsidRDefault="008462EE" w:rsidP="008462EE">
            <w:pPr>
              <w:spacing w:line="276" w:lineRule="auto"/>
              <w:rPr>
                <w:rFonts w:eastAsia="Calibri" w:cs="Verdana"/>
                <w:vanish/>
                <w:color w:val="0070C0"/>
                <w:lang w:val="nl-NL"/>
              </w:rPr>
            </w:pPr>
            <w:r w:rsidRPr="008462EE">
              <w:rPr>
                <w:rFonts w:eastAsia="Calibri" w:cs="Verdana"/>
                <w:vanish/>
                <w:color w:val="0070C0"/>
                <w:lang w:val="nl-NL"/>
              </w:rPr>
              <w:t>…</w:t>
            </w:r>
          </w:p>
        </w:tc>
      </w:tr>
      <w:tr w:rsidR="008462EE" w:rsidRPr="008462EE" w14:paraId="72B9AE1E" w14:textId="77777777" w:rsidTr="003D3FFA">
        <w:trPr>
          <w:hidden/>
        </w:trPr>
        <w:tc>
          <w:tcPr>
            <w:tcW w:w="1206" w:type="pct"/>
          </w:tcPr>
          <w:p w14:paraId="4C860E22" w14:textId="77777777" w:rsidR="008462EE" w:rsidRPr="008462EE" w:rsidRDefault="008462EE" w:rsidP="008462EE">
            <w:pPr>
              <w:spacing w:line="276" w:lineRule="auto"/>
              <w:rPr>
                <w:rFonts w:eastAsia="Calibri" w:cs="Verdana"/>
                <w:vanish/>
                <w:lang w:val="nl-NL"/>
              </w:rPr>
            </w:pPr>
            <w:r w:rsidRPr="008462EE">
              <w:rPr>
                <w:rFonts w:eastAsia="Calibri" w:cs="Verdana"/>
                <w:vanish/>
                <w:lang w:val="nl-NL"/>
              </w:rPr>
              <w:t>Bijlage E nr B</w:t>
            </w:r>
          </w:p>
        </w:tc>
        <w:tc>
          <w:tcPr>
            <w:tcW w:w="2183" w:type="pct"/>
          </w:tcPr>
          <w:p w14:paraId="4DD9160D" w14:textId="77777777" w:rsidR="008462EE" w:rsidRPr="008462EE" w:rsidRDefault="008462EE" w:rsidP="008462EE">
            <w:pPr>
              <w:spacing w:line="276" w:lineRule="auto"/>
              <w:rPr>
                <w:rFonts w:eastAsia="Calibri" w:cs="Verdana"/>
                <w:vanish/>
                <w:lang w:val="nl-NL"/>
              </w:rPr>
            </w:pPr>
          </w:p>
        </w:tc>
        <w:tc>
          <w:tcPr>
            <w:tcW w:w="1611" w:type="pct"/>
          </w:tcPr>
          <w:p w14:paraId="1C2FD98D" w14:textId="77777777" w:rsidR="008462EE" w:rsidRPr="008462EE" w:rsidRDefault="008462EE" w:rsidP="008462EE">
            <w:pPr>
              <w:spacing w:line="276" w:lineRule="auto"/>
              <w:rPr>
                <w:rFonts w:eastAsia="Calibri" w:cs="Verdana"/>
                <w:vanish/>
                <w:color w:val="0070C0"/>
                <w:lang w:val="nl-NL"/>
              </w:rPr>
            </w:pPr>
            <w:r w:rsidRPr="008462EE">
              <w:rPr>
                <w:rFonts w:eastAsia="Calibri" w:cs="Verdana"/>
                <w:vanish/>
                <w:color w:val="0070C0"/>
                <w:lang w:val="nl-NL"/>
              </w:rPr>
              <w:t>…</w:t>
            </w:r>
          </w:p>
        </w:tc>
      </w:tr>
      <w:tr w:rsidR="008462EE" w:rsidRPr="008462EE" w14:paraId="4A66EB7F" w14:textId="77777777" w:rsidTr="003D3FFA">
        <w:trPr>
          <w:hidden/>
        </w:trPr>
        <w:tc>
          <w:tcPr>
            <w:tcW w:w="1206" w:type="pct"/>
          </w:tcPr>
          <w:p w14:paraId="5859A211" w14:textId="77777777" w:rsidR="008462EE" w:rsidRPr="008462EE" w:rsidRDefault="008462EE" w:rsidP="008462EE">
            <w:pPr>
              <w:spacing w:line="276" w:lineRule="auto"/>
              <w:rPr>
                <w:rFonts w:eastAsia="Calibri" w:cs="Verdana"/>
                <w:vanish/>
                <w:lang w:val="nl-NL"/>
              </w:rPr>
            </w:pPr>
            <w:r w:rsidRPr="008462EE">
              <w:rPr>
                <w:rFonts w:eastAsia="Calibri" w:cs="Verdana"/>
                <w:vanish/>
                <w:lang w:val="nl-NL"/>
              </w:rPr>
              <w:t>Bijlage E nr C</w:t>
            </w:r>
          </w:p>
        </w:tc>
        <w:tc>
          <w:tcPr>
            <w:tcW w:w="2183" w:type="pct"/>
          </w:tcPr>
          <w:p w14:paraId="01AB590C" w14:textId="77777777" w:rsidR="008462EE" w:rsidRPr="008462EE" w:rsidRDefault="008462EE" w:rsidP="008462EE">
            <w:pPr>
              <w:spacing w:line="276" w:lineRule="auto"/>
              <w:rPr>
                <w:rFonts w:eastAsia="Calibri" w:cs="Verdana"/>
                <w:vanish/>
                <w:lang w:val="nl-NL"/>
              </w:rPr>
            </w:pPr>
          </w:p>
        </w:tc>
        <w:tc>
          <w:tcPr>
            <w:tcW w:w="1611" w:type="pct"/>
          </w:tcPr>
          <w:p w14:paraId="2583BFEF" w14:textId="77777777" w:rsidR="008462EE" w:rsidRPr="008462EE" w:rsidRDefault="008462EE" w:rsidP="008462EE">
            <w:pPr>
              <w:spacing w:line="276" w:lineRule="auto"/>
              <w:rPr>
                <w:rFonts w:eastAsia="Calibri" w:cs="Verdana"/>
                <w:vanish/>
                <w:color w:val="0070C0"/>
                <w:lang w:val="nl-NL"/>
              </w:rPr>
            </w:pPr>
            <w:r w:rsidRPr="008462EE">
              <w:rPr>
                <w:rFonts w:eastAsia="Calibri" w:cs="Verdana"/>
                <w:vanish/>
                <w:color w:val="0070C0"/>
                <w:lang w:val="nl-NL"/>
              </w:rPr>
              <w:t>…</w:t>
            </w:r>
          </w:p>
        </w:tc>
      </w:tr>
      <w:tr w:rsidR="008462EE" w:rsidRPr="008462EE" w14:paraId="753A6A8C" w14:textId="77777777" w:rsidTr="003D3FFA">
        <w:trPr>
          <w:hidden/>
        </w:trPr>
        <w:tc>
          <w:tcPr>
            <w:tcW w:w="1206" w:type="pct"/>
          </w:tcPr>
          <w:p w14:paraId="69655667" w14:textId="77777777" w:rsidR="008462EE" w:rsidRPr="008462EE" w:rsidRDefault="008462EE" w:rsidP="008462EE">
            <w:pPr>
              <w:spacing w:line="276" w:lineRule="auto"/>
              <w:rPr>
                <w:rFonts w:eastAsia="Calibri" w:cs="Verdana"/>
                <w:vanish/>
                <w:lang w:val="nl-NL"/>
              </w:rPr>
            </w:pPr>
            <w:r w:rsidRPr="008462EE">
              <w:rPr>
                <w:rFonts w:eastAsia="Calibri" w:cs="Verdana"/>
                <w:vanish/>
                <w:lang w:val="nl-NL"/>
              </w:rPr>
              <w:t>Bijlage E nr D</w:t>
            </w:r>
          </w:p>
        </w:tc>
        <w:tc>
          <w:tcPr>
            <w:tcW w:w="2183" w:type="pct"/>
          </w:tcPr>
          <w:p w14:paraId="6FB0A381" w14:textId="77777777" w:rsidR="008462EE" w:rsidRPr="008462EE" w:rsidRDefault="008462EE" w:rsidP="008462EE">
            <w:pPr>
              <w:spacing w:line="276" w:lineRule="auto"/>
              <w:rPr>
                <w:rFonts w:eastAsia="Calibri" w:cs="Verdana"/>
                <w:vanish/>
                <w:lang w:val="nl-NL"/>
              </w:rPr>
            </w:pPr>
          </w:p>
        </w:tc>
        <w:tc>
          <w:tcPr>
            <w:tcW w:w="1611" w:type="pct"/>
          </w:tcPr>
          <w:p w14:paraId="667D6FE4" w14:textId="77777777" w:rsidR="008462EE" w:rsidRPr="008462EE" w:rsidRDefault="008462EE" w:rsidP="008462EE">
            <w:pPr>
              <w:spacing w:line="276" w:lineRule="auto"/>
              <w:rPr>
                <w:rFonts w:eastAsia="Calibri" w:cs="Verdana"/>
                <w:vanish/>
                <w:color w:val="0070C0"/>
                <w:lang w:val="nl-NL"/>
              </w:rPr>
            </w:pPr>
            <w:r w:rsidRPr="008462EE">
              <w:rPr>
                <w:rFonts w:eastAsia="Calibri" w:cs="Verdana"/>
                <w:vanish/>
                <w:color w:val="0070C0"/>
                <w:lang w:val="nl-NL"/>
              </w:rPr>
              <w:t>…</w:t>
            </w:r>
            <w:r w:rsidRPr="008462EE">
              <w:rPr>
                <w:rFonts w:eastAsia="Calibri" w:cs="RijksoverheidSansText-Regular"/>
                <w:b/>
                <w:vanish/>
                <w:color w:val="0070C0"/>
                <w:lang w:val="nl-NL"/>
              </w:rPr>
              <w:t xml:space="preserve"> </w:t>
            </w:r>
          </w:p>
        </w:tc>
      </w:tr>
      <w:tr w:rsidR="008462EE" w:rsidRPr="008462EE" w14:paraId="0B465D9C" w14:textId="77777777" w:rsidTr="003D3FFA">
        <w:tc>
          <w:tcPr>
            <w:tcW w:w="1206" w:type="pct"/>
            <w:tcBorders>
              <w:top w:val="single" w:sz="4" w:space="0" w:color="auto"/>
              <w:left w:val="single" w:sz="4" w:space="0" w:color="auto"/>
              <w:bottom w:val="single" w:sz="4" w:space="0" w:color="auto"/>
              <w:right w:val="single" w:sz="4" w:space="0" w:color="auto"/>
            </w:tcBorders>
          </w:tcPr>
          <w:p w14:paraId="5D166C34" w14:textId="77777777" w:rsidR="008462EE" w:rsidRPr="008462EE" w:rsidRDefault="008462EE" w:rsidP="008462EE">
            <w:pPr>
              <w:spacing w:line="276" w:lineRule="auto"/>
              <w:rPr>
                <w:rFonts w:eastAsia="Calibri" w:cs="Verdana"/>
                <w:color w:val="000000"/>
              </w:rPr>
            </w:pPr>
            <w:r w:rsidRPr="008462EE">
              <w:rPr>
                <w:rFonts w:eastAsia="Calibri" w:cs="Verdana"/>
                <w:color w:val="000000"/>
                <w:lang w:val="nl-NL"/>
              </w:rPr>
              <w:t>b</w:t>
            </w:r>
            <w:r w:rsidRPr="008462EE">
              <w:rPr>
                <w:rFonts w:eastAsia="Calibri" w:cs="Verdana"/>
                <w:color w:val="000000"/>
              </w:rPr>
              <w:t xml:space="preserve">ijlage A.3  </w:t>
            </w:r>
          </w:p>
          <w:p w14:paraId="4041DDBC" w14:textId="77777777" w:rsidR="008462EE" w:rsidRPr="008462EE" w:rsidRDefault="008462EE" w:rsidP="008462EE">
            <w:pPr>
              <w:spacing w:line="276" w:lineRule="auto"/>
              <w:rPr>
                <w:rFonts w:eastAsia="Calibri" w:cs="Verdana"/>
                <w:vanish/>
                <w:lang w:val="nl-NL"/>
              </w:rPr>
            </w:pPr>
            <w:r w:rsidRPr="008462EE">
              <w:rPr>
                <w:rFonts w:eastAsia="Calibri" w:cs="Verdana"/>
                <w:color w:val="000000"/>
              </w:rPr>
              <w:t>(III)</w:t>
            </w:r>
          </w:p>
        </w:tc>
        <w:tc>
          <w:tcPr>
            <w:tcW w:w="2183" w:type="pct"/>
            <w:tcBorders>
              <w:top w:val="single" w:sz="4" w:space="0" w:color="auto"/>
              <w:left w:val="single" w:sz="4" w:space="0" w:color="auto"/>
              <w:bottom w:val="single" w:sz="4" w:space="0" w:color="auto"/>
              <w:right w:val="single" w:sz="4" w:space="0" w:color="auto"/>
            </w:tcBorders>
          </w:tcPr>
          <w:p w14:paraId="39E43CC7" w14:textId="77777777" w:rsidR="008462EE" w:rsidRPr="008462EE" w:rsidRDefault="008462EE" w:rsidP="008462EE">
            <w:pPr>
              <w:spacing w:line="276" w:lineRule="auto"/>
              <w:rPr>
                <w:rFonts w:eastAsia="Calibri" w:cs="Verdana"/>
                <w:lang w:val="nl-NL"/>
              </w:rPr>
            </w:pPr>
            <w:r w:rsidRPr="008462EE">
              <w:rPr>
                <w:rFonts w:eastAsia="Calibri" w:cs="Verdana"/>
                <w:lang w:val="nl-NL"/>
              </w:rPr>
              <w:t xml:space="preserve">De gegadigde heeft in de periode van vijf jaar voorafgaand aan de uiterste datum voor ontvangst van verzoeken tot deelneming aantoonbaar ervaring met de systeemintegratie van de bediening op afstand door een bedien- of verkeerscentrale. </w:t>
            </w:r>
          </w:p>
          <w:p w14:paraId="03FC8313" w14:textId="77777777" w:rsidR="008462EE" w:rsidRPr="008462EE" w:rsidRDefault="008462EE" w:rsidP="008462EE">
            <w:pPr>
              <w:spacing w:line="276" w:lineRule="auto"/>
              <w:rPr>
                <w:rFonts w:eastAsia="Calibri" w:cs="Verdana"/>
                <w:vanish/>
                <w:lang w:val="nl-NL"/>
              </w:rPr>
            </w:pPr>
            <w:r w:rsidRPr="008462EE">
              <w:rPr>
                <w:rFonts w:eastAsia="Calibri" w:cs="Verdana"/>
                <w:lang w:val="nl-NL"/>
              </w:rPr>
              <w:t xml:space="preserve">Met systeemintegratie wordt tenminste bedoeld dat de functionaliteit in de keten van bediening en besturing vanuit een bedien- of verkeerscentrale tot actuator of sensor op de complexen, gewaarborgd is.  </w:t>
            </w:r>
          </w:p>
        </w:tc>
        <w:tc>
          <w:tcPr>
            <w:tcW w:w="1611" w:type="pct"/>
            <w:tcBorders>
              <w:top w:val="single" w:sz="4" w:space="0" w:color="auto"/>
              <w:left w:val="single" w:sz="4" w:space="0" w:color="auto"/>
              <w:bottom w:val="single" w:sz="4" w:space="0" w:color="auto"/>
              <w:right w:val="single" w:sz="4" w:space="0" w:color="auto"/>
            </w:tcBorders>
          </w:tcPr>
          <w:p w14:paraId="093D2F25" w14:textId="77777777" w:rsidR="008462EE" w:rsidRPr="008462EE" w:rsidRDefault="008462EE" w:rsidP="008462EE">
            <w:pPr>
              <w:spacing w:line="276" w:lineRule="auto"/>
              <w:rPr>
                <w:rFonts w:eastAsia="Calibri" w:cs="Verdana"/>
                <w:vanish/>
                <w:color w:val="0070C0"/>
                <w:lang w:val="nl-NL"/>
              </w:rPr>
            </w:pPr>
            <w:r w:rsidRPr="008462EE">
              <w:rPr>
                <w:rFonts w:eastAsia="Calibri" w:cs="Verdana"/>
                <w:color w:val="0070C0"/>
                <w:lang w:val="nl-NL"/>
              </w:rPr>
              <w:t>&lt;invullen&gt;</w:t>
            </w:r>
          </w:p>
        </w:tc>
      </w:tr>
      <w:tr w:rsidR="008462EE" w:rsidRPr="008462EE" w14:paraId="3F6E2C93" w14:textId="77777777" w:rsidTr="003D3FFA">
        <w:tc>
          <w:tcPr>
            <w:tcW w:w="1206" w:type="pct"/>
            <w:tcBorders>
              <w:top w:val="single" w:sz="4" w:space="0" w:color="auto"/>
              <w:left w:val="single" w:sz="4" w:space="0" w:color="auto"/>
              <w:bottom w:val="single" w:sz="4" w:space="0" w:color="auto"/>
              <w:right w:val="single" w:sz="4" w:space="0" w:color="auto"/>
            </w:tcBorders>
          </w:tcPr>
          <w:p w14:paraId="2581E1DF" w14:textId="77777777" w:rsidR="008462EE" w:rsidRPr="008462EE" w:rsidRDefault="008462EE" w:rsidP="008462EE">
            <w:pPr>
              <w:spacing w:line="276" w:lineRule="auto"/>
              <w:rPr>
                <w:rFonts w:eastAsia="Calibri" w:cs="Verdana"/>
                <w:color w:val="000000"/>
                <w:lang w:val="nl-NL"/>
              </w:rPr>
            </w:pPr>
            <w:r w:rsidRPr="008462EE">
              <w:rPr>
                <w:rFonts w:eastAsia="Calibri" w:cs="Verdana"/>
                <w:color w:val="000000"/>
                <w:lang w:val="nl-NL"/>
              </w:rPr>
              <w:t>bijlage A.3</w:t>
            </w:r>
          </w:p>
          <w:p w14:paraId="02C2E455" w14:textId="77777777" w:rsidR="008462EE" w:rsidRPr="008462EE" w:rsidRDefault="008462EE" w:rsidP="008462EE">
            <w:pPr>
              <w:spacing w:line="276" w:lineRule="auto"/>
              <w:rPr>
                <w:rFonts w:eastAsia="Calibri" w:cs="Verdana"/>
                <w:vanish/>
                <w:lang w:val="nl-NL"/>
              </w:rPr>
            </w:pPr>
            <w:r w:rsidRPr="008462EE">
              <w:rPr>
                <w:rFonts w:eastAsia="Calibri" w:cs="Verdana"/>
                <w:color w:val="000000"/>
                <w:lang w:val="nl-NL"/>
              </w:rPr>
              <w:t>(IV)</w:t>
            </w:r>
          </w:p>
        </w:tc>
        <w:tc>
          <w:tcPr>
            <w:tcW w:w="2183" w:type="pct"/>
            <w:tcBorders>
              <w:top w:val="single" w:sz="4" w:space="0" w:color="auto"/>
              <w:left w:val="single" w:sz="4" w:space="0" w:color="auto"/>
              <w:bottom w:val="single" w:sz="4" w:space="0" w:color="auto"/>
              <w:right w:val="single" w:sz="4" w:space="0" w:color="auto"/>
            </w:tcBorders>
          </w:tcPr>
          <w:p w14:paraId="6495FA1E" w14:textId="68A39EC6" w:rsidR="008462EE" w:rsidRPr="008462EE" w:rsidRDefault="008462EE" w:rsidP="001E6A8D">
            <w:pPr>
              <w:spacing w:line="276" w:lineRule="auto"/>
              <w:rPr>
                <w:rFonts w:eastAsia="Calibri" w:cs="Verdana"/>
                <w:vanish/>
                <w:lang w:val="nl-NL"/>
              </w:rPr>
            </w:pPr>
            <w:r w:rsidRPr="008462EE">
              <w:rPr>
                <w:rFonts w:eastAsia="Calibri" w:cs="Verdana"/>
                <w:lang w:val="nl-NL"/>
              </w:rPr>
              <w:t xml:space="preserve">De gegadigde heeft in de periode van vijf jaar voorafgaand aan de uiterste datum voor ontvangst van verzoeken tot deelneming aantoonbaar ervaring opgedaan met het planmatig inspecteren en onderhouden van op afstand bedien- en bestuurbare beweegbare objecten in de GWW-sector (vergelijkbaar met objecten in onderhavige </w:t>
            </w:r>
            <w:r w:rsidR="001E6A8D">
              <w:rPr>
                <w:rFonts w:eastAsia="Calibri" w:cs="Verdana"/>
                <w:lang w:val="nl-NL"/>
              </w:rPr>
              <w:t>Opdracht</w:t>
            </w:r>
            <w:r w:rsidRPr="008462EE">
              <w:rPr>
                <w:rFonts w:eastAsia="Calibri" w:cs="Verdana"/>
                <w:lang w:val="nl-NL"/>
              </w:rPr>
              <w:t xml:space="preserve"> zoals sluizen, stuwen, beweegbare bruggen, etc.) binnen een meerjarig onderhoudscontract voor een periode van minimaal ‘x’ jaar.</w:t>
            </w:r>
          </w:p>
        </w:tc>
        <w:tc>
          <w:tcPr>
            <w:tcW w:w="1611" w:type="pct"/>
            <w:tcBorders>
              <w:top w:val="single" w:sz="4" w:space="0" w:color="auto"/>
              <w:left w:val="single" w:sz="4" w:space="0" w:color="auto"/>
              <w:bottom w:val="single" w:sz="4" w:space="0" w:color="auto"/>
              <w:right w:val="single" w:sz="4" w:space="0" w:color="auto"/>
            </w:tcBorders>
          </w:tcPr>
          <w:p w14:paraId="68A93BF6" w14:textId="77777777" w:rsidR="008462EE" w:rsidRPr="008462EE" w:rsidRDefault="008462EE" w:rsidP="008462EE">
            <w:pPr>
              <w:spacing w:line="276" w:lineRule="auto"/>
              <w:rPr>
                <w:rFonts w:eastAsia="Calibri" w:cs="Verdana"/>
                <w:vanish/>
                <w:color w:val="0070C0"/>
                <w:lang w:val="nl-NL"/>
              </w:rPr>
            </w:pPr>
            <w:r w:rsidRPr="008462EE">
              <w:rPr>
                <w:rFonts w:eastAsia="Calibri" w:cs="Verdana"/>
                <w:color w:val="0070C0"/>
                <w:lang w:val="nl-NL"/>
              </w:rPr>
              <w:t>&lt;invullen&gt;</w:t>
            </w:r>
          </w:p>
        </w:tc>
      </w:tr>
    </w:tbl>
    <w:p w14:paraId="0CED9480" w14:textId="77777777" w:rsidR="00623EBD" w:rsidRPr="0040049C" w:rsidRDefault="00623EBD" w:rsidP="00623EBD">
      <w:pPr>
        <w:spacing w:line="276" w:lineRule="auto"/>
        <w:rPr>
          <w:rFonts w:cs="RijksoverheidSansText-Regular"/>
          <w:color w:val="000000"/>
          <w:lang w:val="nl-NL"/>
        </w:rPr>
      </w:pPr>
    </w:p>
    <w:p w14:paraId="32D8D2FF" w14:textId="77777777" w:rsidR="00623EBD" w:rsidRPr="0040049C" w:rsidRDefault="00623EBD" w:rsidP="00623EBD">
      <w:pPr>
        <w:spacing w:line="276" w:lineRule="auto"/>
        <w:rPr>
          <w:rFonts w:cs="RijksoverheidSansText-Regular"/>
          <w:color w:val="000000"/>
          <w:lang w:val="nl-NL"/>
        </w:rPr>
      </w:pPr>
    </w:p>
    <w:p w14:paraId="4323451F" w14:textId="77777777" w:rsidR="00623EBD" w:rsidRPr="00885E34" w:rsidRDefault="00623EBD" w:rsidP="00623EBD">
      <w:pPr>
        <w:spacing w:line="276" w:lineRule="auto"/>
        <w:rPr>
          <w:rFonts w:cs="RijksoverheidSansText-Regular"/>
          <w:color w:val="000000"/>
          <w:lang w:val="nl-NL"/>
        </w:rPr>
      </w:pPr>
    </w:p>
    <w:p w14:paraId="3B1F90DA" w14:textId="77777777" w:rsidR="00623EBD" w:rsidRPr="0040049C" w:rsidRDefault="00623EBD" w:rsidP="00623EBD">
      <w:pPr>
        <w:pStyle w:val="Lijstalinea"/>
        <w:numPr>
          <w:ilvl w:val="0"/>
          <w:numId w:val="34"/>
        </w:numPr>
        <w:spacing w:line="276" w:lineRule="auto"/>
        <w:ind w:left="357" w:hanging="357"/>
        <w:contextualSpacing/>
        <w:rPr>
          <w:rFonts w:cs="RijksoverheidSansText-Regular"/>
          <w:color w:val="000000"/>
          <w:lang w:val="nl-NL"/>
        </w:rPr>
      </w:pPr>
      <w:r w:rsidRPr="0040049C">
        <w:rPr>
          <w:rFonts w:cs="RijksoverheidSansText-Regular"/>
          <w:color w:val="000000"/>
          <w:lang w:val="nl-NL"/>
        </w:rPr>
        <w:lastRenderedPageBreak/>
        <w:t xml:space="preserve">De ondernemer(s) </w:t>
      </w:r>
      <w:bookmarkStart w:id="7" w:name="bwBijl_E_NO_CD_2"/>
      <w:r w:rsidRPr="0040049C">
        <w:rPr>
          <w:rFonts w:cs="RijksoverheidSansText-Regular"/>
          <w:color w:val="000000"/>
          <w:lang w:val="nl-NL"/>
        </w:rPr>
        <w:t>(gegadigde(n))</w:t>
      </w:r>
      <w:bookmarkEnd w:id="7"/>
      <w:r w:rsidRPr="0040049C">
        <w:rPr>
          <w:rFonts w:cs="RijksoverheidSansText-Regular"/>
          <w:color w:val="000000"/>
          <w:lang w:val="nl-NL"/>
        </w:rPr>
        <w:t xml:space="preserve"> vult (vullen) per referentieopdracht de volgende gegevens in. Onderstaande tabel dient zo vaak als nodig herhaald en ingevuld te worden.</w:t>
      </w:r>
    </w:p>
    <w:p w14:paraId="4504C5D3" w14:textId="77777777" w:rsidR="00623EBD" w:rsidRPr="0040049C" w:rsidRDefault="00623EBD" w:rsidP="00623EBD">
      <w:pPr>
        <w:spacing w:line="276" w:lineRule="auto"/>
        <w:rPr>
          <w:rFonts w:cs="Verdana"/>
          <w:color w:val="000000"/>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5"/>
        <w:gridCol w:w="4417"/>
      </w:tblGrid>
      <w:tr w:rsidR="00623EBD" w:rsidRPr="0040049C" w14:paraId="27121224" w14:textId="77777777" w:rsidTr="002F6E95">
        <w:tc>
          <w:tcPr>
            <w:tcW w:w="5000" w:type="pct"/>
            <w:gridSpan w:val="2"/>
            <w:tcBorders>
              <w:top w:val="single" w:sz="4" w:space="0" w:color="auto"/>
              <w:left w:val="single" w:sz="4" w:space="0" w:color="auto"/>
              <w:bottom w:val="single" w:sz="4" w:space="0" w:color="auto"/>
              <w:right w:val="single" w:sz="4" w:space="0" w:color="auto"/>
            </w:tcBorders>
          </w:tcPr>
          <w:p w14:paraId="63260631" w14:textId="77777777" w:rsidR="00623EBD" w:rsidRPr="0040049C" w:rsidRDefault="00623EBD" w:rsidP="002F6E95">
            <w:pPr>
              <w:suppressAutoHyphens/>
              <w:spacing w:line="276" w:lineRule="auto"/>
              <w:jc w:val="center"/>
              <w:rPr>
                <w:rFonts w:cs="Verdana"/>
                <w:b/>
                <w:bCs/>
                <w:color w:val="000000"/>
                <w:lang w:val="nl-NL"/>
              </w:rPr>
            </w:pPr>
          </w:p>
          <w:p w14:paraId="44C87E23" w14:textId="77777777" w:rsidR="00623EBD" w:rsidRPr="0040049C" w:rsidRDefault="00623EBD" w:rsidP="002F6E95">
            <w:pPr>
              <w:suppressAutoHyphens/>
              <w:spacing w:line="276" w:lineRule="auto"/>
              <w:jc w:val="center"/>
              <w:rPr>
                <w:rFonts w:cs="Verdana"/>
                <w:b/>
                <w:bCs/>
                <w:color w:val="000000"/>
                <w:lang w:val="nl-NL"/>
              </w:rPr>
            </w:pPr>
            <w:r w:rsidRPr="0040049C">
              <w:rPr>
                <w:rFonts w:cs="Verdana"/>
                <w:b/>
                <w:bCs/>
                <w:color w:val="000000"/>
                <w:lang w:val="nl-NL"/>
              </w:rPr>
              <w:t>REFERENTIEOPDRACHT NR: …</w:t>
            </w:r>
          </w:p>
          <w:p w14:paraId="5A9BD39D" w14:textId="77777777" w:rsidR="00623EBD" w:rsidRPr="0040049C" w:rsidRDefault="00623EBD" w:rsidP="002F6E95">
            <w:pPr>
              <w:spacing w:line="276" w:lineRule="auto"/>
              <w:jc w:val="center"/>
              <w:rPr>
                <w:rFonts w:cs="Verdana"/>
                <w:b/>
                <w:bCs/>
                <w:color w:val="000000"/>
                <w:lang w:val="nl-NL"/>
              </w:rPr>
            </w:pPr>
          </w:p>
        </w:tc>
      </w:tr>
      <w:tr w:rsidR="00623EBD" w:rsidRPr="0040049C" w14:paraId="71254EE7" w14:textId="77777777" w:rsidTr="002F6E95">
        <w:tc>
          <w:tcPr>
            <w:tcW w:w="2563" w:type="pct"/>
            <w:tcBorders>
              <w:top w:val="single" w:sz="4" w:space="0" w:color="auto"/>
              <w:left w:val="single" w:sz="4" w:space="0" w:color="auto"/>
              <w:bottom w:val="single" w:sz="4" w:space="0" w:color="auto"/>
              <w:right w:val="single" w:sz="4" w:space="0" w:color="auto"/>
            </w:tcBorders>
          </w:tcPr>
          <w:p w14:paraId="7B4EBC53" w14:textId="77777777" w:rsidR="00623EBD" w:rsidRPr="0040049C" w:rsidRDefault="00623EBD" w:rsidP="002F6E95">
            <w:pPr>
              <w:spacing w:line="276" w:lineRule="auto"/>
              <w:rPr>
                <w:rFonts w:cs="Verdana"/>
                <w:color w:val="000000"/>
                <w:lang w:val="nl-NL"/>
              </w:rPr>
            </w:pPr>
            <w:r w:rsidRPr="0040049C">
              <w:rPr>
                <w:rFonts w:cs="Verdana"/>
                <w:color w:val="000000"/>
                <w:lang w:val="nl-NL"/>
              </w:rPr>
              <w:t>Naam van de ondernemer die de referentieopdracht heeft uitgevoerd</w:t>
            </w:r>
          </w:p>
        </w:tc>
        <w:tc>
          <w:tcPr>
            <w:tcW w:w="2437" w:type="pct"/>
            <w:tcBorders>
              <w:top w:val="single" w:sz="4" w:space="0" w:color="auto"/>
              <w:left w:val="single" w:sz="4" w:space="0" w:color="auto"/>
              <w:bottom w:val="single" w:sz="4" w:space="0" w:color="auto"/>
              <w:right w:val="single" w:sz="4" w:space="0" w:color="auto"/>
            </w:tcBorders>
          </w:tcPr>
          <w:p w14:paraId="169BC6C6"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40049C" w14:paraId="1F15026E" w14:textId="77777777" w:rsidTr="002F6E95">
        <w:tc>
          <w:tcPr>
            <w:tcW w:w="2563" w:type="pct"/>
            <w:tcBorders>
              <w:top w:val="single" w:sz="4" w:space="0" w:color="auto"/>
              <w:left w:val="single" w:sz="4" w:space="0" w:color="auto"/>
              <w:bottom w:val="single" w:sz="4" w:space="0" w:color="auto"/>
              <w:right w:val="single" w:sz="4" w:space="0" w:color="auto"/>
            </w:tcBorders>
          </w:tcPr>
          <w:p w14:paraId="3F50DDDE" w14:textId="77777777" w:rsidR="00623EBD" w:rsidRPr="0040049C" w:rsidRDefault="00623EBD" w:rsidP="002F6E95">
            <w:pPr>
              <w:spacing w:line="276" w:lineRule="auto"/>
              <w:rPr>
                <w:rFonts w:cs="Verdana"/>
                <w:color w:val="000000"/>
                <w:lang w:val="nl-NL"/>
              </w:rPr>
            </w:pPr>
            <w:r w:rsidRPr="0040049C">
              <w:rPr>
                <w:rFonts w:cs="Verdana"/>
                <w:color w:val="000000"/>
                <w:lang w:val="nl-NL"/>
              </w:rPr>
              <w:t>Naam van de referentieopdracht</w:t>
            </w:r>
          </w:p>
        </w:tc>
        <w:tc>
          <w:tcPr>
            <w:tcW w:w="2437" w:type="pct"/>
            <w:tcBorders>
              <w:top w:val="single" w:sz="4" w:space="0" w:color="auto"/>
              <w:left w:val="single" w:sz="4" w:space="0" w:color="auto"/>
              <w:bottom w:val="single" w:sz="4" w:space="0" w:color="auto"/>
              <w:right w:val="single" w:sz="4" w:space="0" w:color="auto"/>
            </w:tcBorders>
          </w:tcPr>
          <w:p w14:paraId="1C5C617F"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40049C" w14:paraId="4944C93B" w14:textId="77777777" w:rsidTr="002F6E95">
        <w:tc>
          <w:tcPr>
            <w:tcW w:w="2563" w:type="pct"/>
            <w:tcBorders>
              <w:top w:val="single" w:sz="4" w:space="0" w:color="auto"/>
              <w:left w:val="single" w:sz="4" w:space="0" w:color="auto"/>
              <w:bottom w:val="single" w:sz="4" w:space="0" w:color="auto"/>
              <w:right w:val="single" w:sz="4" w:space="0" w:color="auto"/>
            </w:tcBorders>
          </w:tcPr>
          <w:p w14:paraId="040AFFC5" w14:textId="77777777" w:rsidR="00623EBD" w:rsidRPr="0040049C" w:rsidRDefault="00623EBD" w:rsidP="002F6E95">
            <w:pPr>
              <w:spacing w:line="276" w:lineRule="auto"/>
              <w:rPr>
                <w:rFonts w:cs="Verdana"/>
                <w:color w:val="000000"/>
                <w:lang w:val="nl-NL"/>
              </w:rPr>
            </w:pPr>
            <w:r w:rsidRPr="0040049C">
              <w:rPr>
                <w:rFonts w:cs="Verdana"/>
                <w:color w:val="000000"/>
                <w:lang w:val="nl-NL"/>
              </w:rPr>
              <w:t>Naam en adres van de opdrachtgever</w:t>
            </w:r>
          </w:p>
        </w:tc>
        <w:tc>
          <w:tcPr>
            <w:tcW w:w="2437" w:type="pct"/>
            <w:tcBorders>
              <w:top w:val="single" w:sz="4" w:space="0" w:color="auto"/>
              <w:left w:val="single" w:sz="4" w:space="0" w:color="auto"/>
              <w:bottom w:val="single" w:sz="4" w:space="0" w:color="auto"/>
              <w:right w:val="single" w:sz="4" w:space="0" w:color="auto"/>
            </w:tcBorders>
          </w:tcPr>
          <w:p w14:paraId="3502D8D2" w14:textId="77777777" w:rsidR="00623EBD" w:rsidRPr="0040049C" w:rsidRDefault="00623EBD" w:rsidP="002F6E95">
            <w:pPr>
              <w:spacing w:line="276" w:lineRule="auto"/>
              <w:rPr>
                <w:color w:val="000000"/>
                <w:lang w:val="nl-NL"/>
              </w:rPr>
            </w:pPr>
            <w:r w:rsidRPr="0040049C">
              <w:rPr>
                <w:color w:val="000000"/>
                <w:lang w:val="nl-NL"/>
              </w:rPr>
              <w:t>…</w:t>
            </w:r>
          </w:p>
        </w:tc>
      </w:tr>
      <w:tr w:rsidR="00623EBD" w:rsidRPr="0040049C" w14:paraId="3BE96228" w14:textId="77777777" w:rsidTr="002F6E95">
        <w:tc>
          <w:tcPr>
            <w:tcW w:w="2563" w:type="pct"/>
            <w:tcBorders>
              <w:top w:val="single" w:sz="4" w:space="0" w:color="auto"/>
              <w:left w:val="single" w:sz="4" w:space="0" w:color="auto"/>
              <w:bottom w:val="single" w:sz="4" w:space="0" w:color="auto"/>
              <w:right w:val="single" w:sz="4" w:space="0" w:color="auto"/>
            </w:tcBorders>
          </w:tcPr>
          <w:p w14:paraId="6EE8A736" w14:textId="77777777" w:rsidR="00623EBD" w:rsidRPr="0040049C" w:rsidRDefault="00623EBD" w:rsidP="002F6E95">
            <w:pPr>
              <w:spacing w:line="276" w:lineRule="auto"/>
              <w:rPr>
                <w:rFonts w:cs="Verdana"/>
                <w:color w:val="000000"/>
                <w:lang w:val="nl-NL"/>
              </w:rPr>
            </w:pPr>
            <w:r w:rsidRPr="0040049C">
              <w:rPr>
                <w:rFonts w:cs="Verdana"/>
                <w:color w:val="000000"/>
                <w:lang w:val="nl-NL"/>
              </w:rPr>
              <w:t>Overeengekomen bedrag</w:t>
            </w:r>
          </w:p>
          <w:p w14:paraId="6E63A718" w14:textId="77777777" w:rsidR="00623EBD" w:rsidRPr="0040049C" w:rsidRDefault="00623EBD" w:rsidP="002F6E95">
            <w:pPr>
              <w:spacing w:line="276" w:lineRule="auto"/>
              <w:rPr>
                <w:rFonts w:cs="Verdana"/>
                <w:color w:val="000000"/>
                <w:lang w:val="nl-NL"/>
              </w:rPr>
            </w:pPr>
            <w:r w:rsidRPr="0040049C">
              <w:rPr>
                <w:rFonts w:cs="Verdana"/>
                <w:color w:val="000000"/>
                <w:lang w:val="nl-NL"/>
              </w:rPr>
              <w:t>(aannemingssom) (excl. omzetbelasting)</w:t>
            </w:r>
          </w:p>
        </w:tc>
        <w:tc>
          <w:tcPr>
            <w:tcW w:w="2437" w:type="pct"/>
            <w:tcBorders>
              <w:top w:val="single" w:sz="4" w:space="0" w:color="auto"/>
              <w:left w:val="single" w:sz="4" w:space="0" w:color="auto"/>
              <w:bottom w:val="single" w:sz="4" w:space="0" w:color="auto"/>
              <w:right w:val="single" w:sz="4" w:space="0" w:color="auto"/>
            </w:tcBorders>
          </w:tcPr>
          <w:p w14:paraId="000E33E4" w14:textId="77777777" w:rsidR="00623EBD" w:rsidRPr="0040049C" w:rsidRDefault="00623EBD" w:rsidP="002F6E95">
            <w:pPr>
              <w:spacing w:line="276" w:lineRule="auto"/>
              <w:rPr>
                <w:rFonts w:cs="Verdana"/>
                <w:color w:val="000000"/>
                <w:lang w:val="nl-NL"/>
              </w:rPr>
            </w:pPr>
            <w:r w:rsidRPr="0040049C">
              <w:rPr>
                <w:rFonts w:cs="Arial"/>
                <w:color w:val="000000"/>
                <w:lang w:val="nl-NL"/>
              </w:rPr>
              <w:t xml:space="preserve">€ </w:t>
            </w:r>
            <w:r w:rsidRPr="0040049C">
              <w:rPr>
                <w:color w:val="000000"/>
                <w:lang w:val="nl-NL"/>
              </w:rPr>
              <w:t>…</w:t>
            </w:r>
          </w:p>
        </w:tc>
      </w:tr>
      <w:tr w:rsidR="00623EBD" w:rsidRPr="0040049C" w14:paraId="77B12611" w14:textId="77777777" w:rsidTr="002F6E95">
        <w:tc>
          <w:tcPr>
            <w:tcW w:w="2563" w:type="pct"/>
            <w:tcBorders>
              <w:top w:val="single" w:sz="4" w:space="0" w:color="auto"/>
              <w:left w:val="single" w:sz="4" w:space="0" w:color="auto"/>
              <w:bottom w:val="single" w:sz="4" w:space="0" w:color="auto"/>
              <w:right w:val="single" w:sz="4" w:space="0" w:color="auto"/>
            </w:tcBorders>
          </w:tcPr>
          <w:p w14:paraId="03677872" w14:textId="77777777" w:rsidR="00623EBD" w:rsidRPr="0040049C" w:rsidRDefault="00623EBD" w:rsidP="002F6E95">
            <w:pPr>
              <w:spacing w:line="276" w:lineRule="auto"/>
              <w:rPr>
                <w:rFonts w:cs="Verdana"/>
                <w:color w:val="000000"/>
                <w:lang w:val="nl-NL"/>
              </w:rPr>
            </w:pPr>
            <w:r w:rsidRPr="0040049C">
              <w:rPr>
                <w:rFonts w:cs="Verdana"/>
                <w:color w:val="000000"/>
                <w:lang w:val="nl-NL"/>
              </w:rPr>
              <w:t>Gefactureerd bedrag (excl. omzetbelasting)</w:t>
            </w:r>
          </w:p>
        </w:tc>
        <w:tc>
          <w:tcPr>
            <w:tcW w:w="2437" w:type="pct"/>
            <w:tcBorders>
              <w:top w:val="single" w:sz="4" w:space="0" w:color="auto"/>
              <w:left w:val="single" w:sz="4" w:space="0" w:color="auto"/>
              <w:bottom w:val="single" w:sz="4" w:space="0" w:color="auto"/>
              <w:right w:val="single" w:sz="4" w:space="0" w:color="auto"/>
            </w:tcBorders>
          </w:tcPr>
          <w:p w14:paraId="33845B59" w14:textId="77777777" w:rsidR="00623EBD" w:rsidRPr="0040049C" w:rsidRDefault="00623EBD" w:rsidP="002F6E95">
            <w:pPr>
              <w:spacing w:line="276" w:lineRule="auto"/>
              <w:rPr>
                <w:rFonts w:cs="Verdana"/>
                <w:color w:val="000000"/>
                <w:lang w:val="nl-NL"/>
              </w:rPr>
            </w:pPr>
            <w:r w:rsidRPr="0040049C">
              <w:rPr>
                <w:rFonts w:cs="Arial"/>
                <w:color w:val="000000"/>
                <w:lang w:val="nl-NL"/>
              </w:rPr>
              <w:t xml:space="preserve">€ </w:t>
            </w:r>
            <w:r w:rsidRPr="0040049C">
              <w:rPr>
                <w:color w:val="000000"/>
                <w:lang w:val="nl-NL"/>
              </w:rPr>
              <w:t>…</w:t>
            </w:r>
          </w:p>
        </w:tc>
      </w:tr>
      <w:tr w:rsidR="00623EBD" w:rsidRPr="0040049C" w14:paraId="7667C367" w14:textId="77777777" w:rsidTr="002F6E95">
        <w:tc>
          <w:tcPr>
            <w:tcW w:w="2563" w:type="pct"/>
            <w:tcBorders>
              <w:top w:val="single" w:sz="4" w:space="0" w:color="auto"/>
              <w:left w:val="single" w:sz="4" w:space="0" w:color="auto"/>
              <w:bottom w:val="single" w:sz="4" w:space="0" w:color="auto"/>
              <w:right w:val="single" w:sz="4" w:space="0" w:color="auto"/>
            </w:tcBorders>
          </w:tcPr>
          <w:p w14:paraId="620E57FB" w14:textId="77777777" w:rsidR="00623EBD" w:rsidRPr="0040049C" w:rsidRDefault="00623EBD" w:rsidP="002F6E95">
            <w:pPr>
              <w:spacing w:line="276" w:lineRule="auto"/>
              <w:rPr>
                <w:rFonts w:cs="Verdana"/>
                <w:color w:val="000000"/>
                <w:lang w:val="nl-NL"/>
              </w:rPr>
            </w:pPr>
            <w:r w:rsidRPr="0040049C">
              <w:rPr>
                <w:rFonts w:cs="Verdana"/>
                <w:color w:val="000000"/>
                <w:lang w:val="nl-NL"/>
              </w:rPr>
              <w:t>Datum van de opdrachtverlening</w:t>
            </w:r>
          </w:p>
        </w:tc>
        <w:tc>
          <w:tcPr>
            <w:tcW w:w="2437" w:type="pct"/>
            <w:tcBorders>
              <w:top w:val="single" w:sz="4" w:space="0" w:color="auto"/>
              <w:left w:val="single" w:sz="4" w:space="0" w:color="auto"/>
              <w:bottom w:val="single" w:sz="4" w:space="0" w:color="auto"/>
              <w:right w:val="single" w:sz="4" w:space="0" w:color="auto"/>
            </w:tcBorders>
          </w:tcPr>
          <w:p w14:paraId="5B52111F"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40049C" w14:paraId="37CE370A" w14:textId="77777777" w:rsidTr="002F6E95">
        <w:tc>
          <w:tcPr>
            <w:tcW w:w="2563" w:type="pct"/>
            <w:tcBorders>
              <w:top w:val="single" w:sz="4" w:space="0" w:color="auto"/>
              <w:left w:val="single" w:sz="4" w:space="0" w:color="auto"/>
              <w:bottom w:val="single" w:sz="4" w:space="0" w:color="auto"/>
              <w:right w:val="single" w:sz="4" w:space="0" w:color="auto"/>
            </w:tcBorders>
          </w:tcPr>
          <w:p w14:paraId="05C02AE7" w14:textId="77777777" w:rsidR="00623EBD" w:rsidRPr="0040049C" w:rsidRDefault="00623EBD" w:rsidP="002F6E95">
            <w:pPr>
              <w:spacing w:line="276" w:lineRule="auto"/>
              <w:rPr>
                <w:rFonts w:cs="Verdana"/>
                <w:color w:val="000000"/>
                <w:lang w:val="nl-NL"/>
              </w:rPr>
            </w:pPr>
            <w:r w:rsidRPr="0040049C">
              <w:rPr>
                <w:rFonts w:cs="Verdana"/>
                <w:color w:val="000000"/>
                <w:lang w:val="nl-NL"/>
              </w:rPr>
              <w:t>Overeengekomen uitvoeringsduur</w:t>
            </w:r>
          </w:p>
        </w:tc>
        <w:tc>
          <w:tcPr>
            <w:tcW w:w="2437" w:type="pct"/>
            <w:tcBorders>
              <w:top w:val="single" w:sz="4" w:space="0" w:color="auto"/>
              <w:left w:val="single" w:sz="4" w:space="0" w:color="auto"/>
              <w:bottom w:val="single" w:sz="4" w:space="0" w:color="auto"/>
              <w:right w:val="single" w:sz="4" w:space="0" w:color="auto"/>
            </w:tcBorders>
          </w:tcPr>
          <w:p w14:paraId="383A835C"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40049C" w14:paraId="26203E57" w14:textId="77777777" w:rsidTr="002F6E95">
        <w:tc>
          <w:tcPr>
            <w:tcW w:w="2563" w:type="pct"/>
            <w:tcBorders>
              <w:top w:val="single" w:sz="4" w:space="0" w:color="auto"/>
              <w:left w:val="single" w:sz="4" w:space="0" w:color="auto"/>
              <w:bottom w:val="single" w:sz="4" w:space="0" w:color="auto"/>
              <w:right w:val="single" w:sz="4" w:space="0" w:color="auto"/>
            </w:tcBorders>
          </w:tcPr>
          <w:p w14:paraId="7D225392" w14:textId="77777777" w:rsidR="00623EBD" w:rsidRPr="0040049C" w:rsidRDefault="00623EBD" w:rsidP="002F6E95">
            <w:pPr>
              <w:spacing w:line="276" w:lineRule="auto"/>
              <w:rPr>
                <w:rFonts w:cs="Verdana"/>
                <w:color w:val="000000"/>
                <w:lang w:val="nl-NL"/>
              </w:rPr>
            </w:pPr>
            <w:r w:rsidRPr="0040049C">
              <w:rPr>
                <w:rFonts w:cs="Verdana"/>
                <w:color w:val="000000"/>
                <w:lang w:val="nl-NL"/>
              </w:rPr>
              <w:t>Datum van oplevering</w:t>
            </w:r>
          </w:p>
        </w:tc>
        <w:tc>
          <w:tcPr>
            <w:tcW w:w="2437" w:type="pct"/>
            <w:tcBorders>
              <w:top w:val="single" w:sz="4" w:space="0" w:color="auto"/>
              <w:left w:val="single" w:sz="4" w:space="0" w:color="auto"/>
              <w:bottom w:val="single" w:sz="4" w:space="0" w:color="auto"/>
              <w:right w:val="single" w:sz="4" w:space="0" w:color="auto"/>
            </w:tcBorders>
          </w:tcPr>
          <w:p w14:paraId="28ECF92F"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1E6A8D" w14:paraId="49FAAFD6" w14:textId="77777777" w:rsidTr="002F6E95">
        <w:trPr>
          <w:trHeight w:val="295"/>
        </w:trPr>
        <w:tc>
          <w:tcPr>
            <w:tcW w:w="5000" w:type="pct"/>
            <w:gridSpan w:val="2"/>
            <w:tcBorders>
              <w:top w:val="single" w:sz="4" w:space="0" w:color="auto"/>
              <w:left w:val="single" w:sz="4" w:space="0" w:color="auto"/>
              <w:bottom w:val="single" w:sz="4" w:space="0" w:color="auto"/>
              <w:right w:val="single" w:sz="4" w:space="0" w:color="auto"/>
            </w:tcBorders>
          </w:tcPr>
          <w:p w14:paraId="3E046746"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Indien de referentieopdracht is uitgevoerd door een </w:t>
            </w:r>
            <w:r w:rsidRPr="0040049C">
              <w:rPr>
                <w:rFonts w:cs="V&amp;W Syntax (Adobe)"/>
                <w:color w:val="000000"/>
                <w:lang w:val="nl-NL"/>
              </w:rPr>
              <w:t>samenwerkingsverband van ondernemers</w:t>
            </w:r>
            <w:r w:rsidRPr="0040049C">
              <w:rPr>
                <w:rFonts w:cs="Verdana"/>
                <w:color w:val="000000"/>
                <w:lang w:val="nl-NL"/>
              </w:rPr>
              <w:t xml:space="preserve"> (combinatie)</w:t>
            </w:r>
          </w:p>
        </w:tc>
      </w:tr>
      <w:tr w:rsidR="00623EBD" w:rsidRPr="001E6A8D" w14:paraId="5F62DD11" w14:textId="77777777" w:rsidTr="002F6E95">
        <w:tc>
          <w:tcPr>
            <w:tcW w:w="2563" w:type="pct"/>
            <w:tcBorders>
              <w:top w:val="single" w:sz="4" w:space="0" w:color="auto"/>
              <w:left w:val="single" w:sz="4" w:space="0" w:color="auto"/>
              <w:bottom w:val="single" w:sz="4" w:space="0" w:color="auto"/>
              <w:right w:val="single" w:sz="4" w:space="0" w:color="auto"/>
            </w:tcBorders>
          </w:tcPr>
          <w:p w14:paraId="3138828E"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De namen van de overige participanten in het </w:t>
            </w:r>
            <w:r w:rsidRPr="0040049C">
              <w:rPr>
                <w:rFonts w:cs="V&amp;W Syntax (Adobe)"/>
                <w:color w:val="000000"/>
                <w:lang w:val="nl-NL"/>
              </w:rPr>
              <w:t>samenwerkingsverband van ondernemers</w:t>
            </w:r>
            <w:r w:rsidRPr="0040049C">
              <w:rPr>
                <w:rFonts w:cs="Verdana"/>
                <w:color w:val="000000"/>
                <w:lang w:val="nl-NL"/>
              </w:rPr>
              <w:t xml:space="preserve"> (combinatie)</w:t>
            </w:r>
          </w:p>
        </w:tc>
        <w:tc>
          <w:tcPr>
            <w:tcW w:w="2437" w:type="pct"/>
            <w:tcBorders>
              <w:top w:val="single" w:sz="4" w:space="0" w:color="auto"/>
              <w:left w:val="single" w:sz="4" w:space="0" w:color="auto"/>
              <w:bottom w:val="single" w:sz="4" w:space="0" w:color="auto"/>
              <w:right w:val="single" w:sz="4" w:space="0" w:color="auto"/>
            </w:tcBorders>
          </w:tcPr>
          <w:p w14:paraId="5FF544F2" w14:textId="77777777" w:rsidR="00623EBD" w:rsidRPr="00885E34" w:rsidRDefault="00623EBD" w:rsidP="002F6E95">
            <w:pPr>
              <w:pStyle w:val="Broodtekst"/>
              <w:spacing w:line="276" w:lineRule="auto"/>
              <w:rPr>
                <w:rStyle w:val="Verborgentekst"/>
                <w:b w:val="0"/>
                <w:i w:val="0"/>
                <w:vanish w:val="0"/>
                <w:lang w:val="nl-NL"/>
              </w:rPr>
            </w:pPr>
            <w:r w:rsidRPr="00885E34">
              <w:rPr>
                <w:rStyle w:val="Verborgentekst"/>
                <w:lang w:val="nl-NL"/>
              </w:rPr>
              <w:t>…</w:t>
            </w:r>
          </w:p>
        </w:tc>
      </w:tr>
      <w:tr w:rsidR="00623EBD" w:rsidRPr="0040049C" w14:paraId="47106AFD" w14:textId="77777777" w:rsidTr="002F6E95">
        <w:tc>
          <w:tcPr>
            <w:tcW w:w="2563" w:type="pct"/>
            <w:tcBorders>
              <w:top w:val="single" w:sz="4" w:space="0" w:color="auto"/>
              <w:left w:val="single" w:sz="4" w:space="0" w:color="auto"/>
              <w:bottom w:val="single" w:sz="4" w:space="0" w:color="auto"/>
              <w:right w:val="single" w:sz="4" w:space="0" w:color="auto"/>
            </w:tcBorders>
          </w:tcPr>
          <w:p w14:paraId="6EC7B741" w14:textId="77777777" w:rsidR="00623EBD" w:rsidRPr="0040049C" w:rsidRDefault="00623EBD" w:rsidP="002F6E95">
            <w:pPr>
              <w:spacing w:line="276" w:lineRule="auto"/>
              <w:rPr>
                <w:rFonts w:cs="Verdana"/>
                <w:color w:val="000000"/>
                <w:lang w:val="nl-NL"/>
              </w:rPr>
            </w:pPr>
            <w:r w:rsidRPr="0040049C">
              <w:rPr>
                <w:rFonts w:cs="Verdana"/>
                <w:color w:val="000000"/>
                <w:lang w:val="nl-NL"/>
              </w:rPr>
              <w:t>De juridische participatieverhouding</w:t>
            </w:r>
          </w:p>
        </w:tc>
        <w:tc>
          <w:tcPr>
            <w:tcW w:w="2437" w:type="pct"/>
            <w:tcBorders>
              <w:top w:val="single" w:sz="4" w:space="0" w:color="auto"/>
              <w:left w:val="single" w:sz="4" w:space="0" w:color="auto"/>
              <w:bottom w:val="single" w:sz="4" w:space="0" w:color="auto"/>
              <w:right w:val="single" w:sz="4" w:space="0" w:color="auto"/>
            </w:tcBorders>
          </w:tcPr>
          <w:p w14:paraId="7ECE2FE5" w14:textId="77777777" w:rsidR="00623EBD" w:rsidRPr="00885E34" w:rsidRDefault="00623EBD" w:rsidP="002F6E95">
            <w:pPr>
              <w:pStyle w:val="Broodtekst"/>
              <w:spacing w:line="276" w:lineRule="auto"/>
              <w:rPr>
                <w:rStyle w:val="Verborgentekst"/>
                <w:b w:val="0"/>
                <w:i w:val="0"/>
                <w:vanish w:val="0"/>
                <w:lang w:val="nl-NL"/>
              </w:rPr>
            </w:pPr>
            <w:r w:rsidRPr="00885E34">
              <w:rPr>
                <w:rStyle w:val="Verborgentekst"/>
                <w:lang w:val="nl-NL"/>
              </w:rPr>
              <w:t>…</w:t>
            </w:r>
          </w:p>
        </w:tc>
      </w:tr>
      <w:tr w:rsidR="00623EBD" w:rsidRPr="0040049C" w14:paraId="13AF154F" w14:textId="77777777" w:rsidTr="002F6E95">
        <w:tc>
          <w:tcPr>
            <w:tcW w:w="2563" w:type="pct"/>
            <w:tcBorders>
              <w:top w:val="single" w:sz="4" w:space="0" w:color="auto"/>
              <w:left w:val="single" w:sz="4" w:space="0" w:color="auto"/>
              <w:bottom w:val="single" w:sz="4" w:space="0" w:color="auto"/>
              <w:right w:val="single" w:sz="4" w:space="0" w:color="auto"/>
            </w:tcBorders>
          </w:tcPr>
          <w:p w14:paraId="5BE53D0E"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Percentage aandeel van iedere participant in het </w:t>
            </w:r>
            <w:r w:rsidRPr="0040049C">
              <w:rPr>
                <w:rFonts w:cs="V&amp;W Syntax (Adobe)"/>
                <w:color w:val="000000"/>
                <w:lang w:val="nl-NL"/>
              </w:rPr>
              <w:t>samenwerkingsverband van ondernemers</w:t>
            </w:r>
            <w:r w:rsidRPr="0040049C">
              <w:rPr>
                <w:rFonts w:cs="Verdana"/>
                <w:color w:val="000000"/>
                <w:lang w:val="nl-NL"/>
              </w:rPr>
              <w:t xml:space="preserve"> (combinatie)</w:t>
            </w:r>
          </w:p>
        </w:tc>
        <w:tc>
          <w:tcPr>
            <w:tcW w:w="2437" w:type="pct"/>
            <w:tcBorders>
              <w:top w:val="single" w:sz="4" w:space="0" w:color="auto"/>
              <w:left w:val="single" w:sz="4" w:space="0" w:color="auto"/>
              <w:bottom w:val="single" w:sz="4" w:space="0" w:color="auto"/>
              <w:right w:val="single" w:sz="4" w:space="0" w:color="auto"/>
            </w:tcBorders>
          </w:tcPr>
          <w:p w14:paraId="0464376D" w14:textId="77777777" w:rsidR="00623EBD" w:rsidRPr="00885E34" w:rsidRDefault="00623EBD" w:rsidP="002F6E95">
            <w:pPr>
              <w:spacing w:line="276" w:lineRule="auto"/>
              <w:rPr>
                <w:rFonts w:cs="Verdana"/>
                <w:color w:val="000000"/>
                <w:lang w:val="nl-NL"/>
              </w:rPr>
            </w:pPr>
            <w:r w:rsidRPr="00885E34">
              <w:rPr>
                <w:rFonts w:cs="Verdana"/>
                <w:color w:val="000000"/>
                <w:lang w:val="nl-NL"/>
              </w:rPr>
              <w:t>…</w:t>
            </w:r>
          </w:p>
        </w:tc>
      </w:tr>
      <w:tr w:rsidR="00623EBD" w:rsidRPr="001E6A8D" w14:paraId="7CB0E9A4" w14:textId="77777777" w:rsidTr="002F6E95">
        <w:tc>
          <w:tcPr>
            <w:tcW w:w="5000" w:type="pct"/>
            <w:gridSpan w:val="2"/>
            <w:tcBorders>
              <w:top w:val="single" w:sz="4" w:space="0" w:color="auto"/>
              <w:left w:val="single" w:sz="4" w:space="0" w:color="auto"/>
              <w:bottom w:val="single" w:sz="4" w:space="0" w:color="auto"/>
              <w:right w:val="single" w:sz="4" w:space="0" w:color="auto"/>
            </w:tcBorders>
          </w:tcPr>
          <w:p w14:paraId="3ED140D4"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Toelichting op de gevraagde technische bekwaamheid opgedaan in deze referentieopdracht </w:t>
            </w:r>
            <w:r w:rsidRPr="00667D65">
              <w:rPr>
                <w:rFonts w:cs="Verdana"/>
                <w:lang w:val="nl-NL"/>
              </w:rPr>
              <w:t>(maximaal 250 woorden)</w:t>
            </w:r>
          </w:p>
        </w:tc>
      </w:tr>
      <w:tr w:rsidR="00623EBD" w:rsidRPr="0040049C" w14:paraId="653BC63A" w14:textId="77777777" w:rsidTr="002F6E95">
        <w:tc>
          <w:tcPr>
            <w:tcW w:w="5000" w:type="pct"/>
            <w:gridSpan w:val="2"/>
            <w:tcBorders>
              <w:top w:val="single" w:sz="4" w:space="0" w:color="auto"/>
              <w:left w:val="single" w:sz="4" w:space="0" w:color="auto"/>
              <w:bottom w:val="single" w:sz="4" w:space="0" w:color="auto"/>
              <w:right w:val="single" w:sz="4" w:space="0" w:color="auto"/>
            </w:tcBorders>
          </w:tcPr>
          <w:p w14:paraId="2A00369C" w14:textId="77777777" w:rsidR="00623EBD" w:rsidRPr="0040049C" w:rsidRDefault="00623EBD" w:rsidP="002F6E95">
            <w:pPr>
              <w:spacing w:line="276" w:lineRule="auto"/>
              <w:rPr>
                <w:rFonts w:cs="Verdana"/>
                <w:color w:val="000000"/>
                <w:lang w:val="nl-NL"/>
              </w:rPr>
            </w:pPr>
            <w:r w:rsidRPr="0040049C">
              <w:rPr>
                <w:rFonts w:cs="Verdana"/>
                <w:color w:val="000000"/>
                <w:lang w:val="nl-NL"/>
              </w:rPr>
              <w:t>…</w:t>
            </w:r>
          </w:p>
        </w:tc>
      </w:tr>
      <w:bookmarkEnd w:id="4"/>
    </w:tbl>
    <w:p w14:paraId="4940F0DA" w14:textId="77777777"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BA75F" w14:textId="77777777" w:rsidR="00623EBD" w:rsidRDefault="00623EBD" w:rsidP="0088501B">
      <w:r>
        <w:separator/>
      </w:r>
    </w:p>
  </w:endnote>
  <w:endnote w:type="continuationSeparator" w:id="0">
    <w:p w14:paraId="0AD9FD88" w14:textId="77777777" w:rsidR="00623EBD" w:rsidRDefault="00623EB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jaVu Sans">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E493A" w14:textId="77777777" w:rsidR="00623EBD" w:rsidRDefault="00623EBD" w:rsidP="0088501B">
      <w:r>
        <w:separator/>
      </w:r>
    </w:p>
  </w:footnote>
  <w:footnote w:type="continuationSeparator" w:id="0">
    <w:p w14:paraId="34416109" w14:textId="77777777" w:rsidR="00623EBD" w:rsidRDefault="00623EB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0450" w14:textId="369364BC" w:rsidR="00E456EE" w:rsidRPr="007C677A" w:rsidRDefault="007C677A">
    <w:pPr>
      <w:pStyle w:val="Koptekst"/>
      <w:rPr>
        <w:lang w:val="nl-NL"/>
      </w:rPr>
    </w:pPr>
    <w:r w:rsidRPr="007C677A">
      <w:rPr>
        <w:lang w:val="nl-NL"/>
      </w:rPr>
      <w:t>Aanbestedingsleidraad Vernieuwingsopgave Portfolio ROK Vernieuwen MB2.0 | Zaaknummer: 31121609 | 2 februari 2026 |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25770466"/>
    <w:multiLevelType w:val="multilevel"/>
    <w:tmpl w:val="E0D84EFE"/>
    <w:lvl w:ilvl="0">
      <w:start w:val="7"/>
      <w:numFmt w:val="upperLetter"/>
      <w:pStyle w:val="BijlageGenummerdKop"/>
      <w:lvlText w:val="Bijlage %1"/>
      <w:lvlJc w:val="left"/>
      <w:pPr>
        <w:tabs>
          <w:tab w:val="num" w:pos="0"/>
        </w:tabs>
        <w:ind w:left="0" w:hanging="1134"/>
      </w:pPr>
      <w:rPr>
        <w:rFonts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DB631B"/>
    <w:multiLevelType w:val="multilevel"/>
    <w:tmpl w:val="06962652"/>
    <w:numStyleLink w:val="Lijststijl"/>
  </w:abstractNum>
  <w:abstractNum w:abstractNumId="28"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9050C84"/>
    <w:multiLevelType w:val="multilevel"/>
    <w:tmpl w:val="06962652"/>
    <w:numStyleLink w:val="Lijststijl"/>
  </w:abstractNum>
  <w:num w:numId="1" w16cid:durableId="889919328">
    <w:abstractNumId w:val="9"/>
  </w:num>
  <w:num w:numId="2" w16cid:durableId="704914988">
    <w:abstractNumId w:val="11"/>
  </w:num>
  <w:num w:numId="3" w16cid:durableId="148177658">
    <w:abstractNumId w:val="30"/>
  </w:num>
  <w:num w:numId="4" w16cid:durableId="510919707">
    <w:abstractNumId w:val="10"/>
  </w:num>
  <w:num w:numId="5" w16cid:durableId="403719992">
    <w:abstractNumId w:val="17"/>
  </w:num>
  <w:num w:numId="6" w16cid:durableId="1719088279">
    <w:abstractNumId w:val="20"/>
  </w:num>
  <w:num w:numId="7" w16cid:durableId="1744837560">
    <w:abstractNumId w:val="2"/>
  </w:num>
  <w:num w:numId="8" w16cid:durableId="1471168211">
    <w:abstractNumId w:val="1"/>
  </w:num>
  <w:num w:numId="9" w16cid:durableId="285430258">
    <w:abstractNumId w:val="0"/>
  </w:num>
  <w:num w:numId="10" w16cid:durableId="850992284">
    <w:abstractNumId w:val="7"/>
  </w:num>
  <w:num w:numId="11" w16cid:durableId="540827776">
    <w:abstractNumId w:val="5"/>
  </w:num>
  <w:num w:numId="12" w16cid:durableId="1058019674">
    <w:abstractNumId w:val="5"/>
  </w:num>
  <w:num w:numId="13" w16cid:durableId="1956474933">
    <w:abstractNumId w:val="31"/>
  </w:num>
  <w:num w:numId="14" w16cid:durableId="1620065466">
    <w:abstractNumId w:val="3"/>
  </w:num>
  <w:num w:numId="15" w16cid:durableId="1661424565">
    <w:abstractNumId w:val="18"/>
  </w:num>
  <w:num w:numId="16" w16cid:durableId="1706523036">
    <w:abstractNumId w:val="25"/>
  </w:num>
  <w:num w:numId="17" w16cid:durableId="852304432">
    <w:abstractNumId w:val="8"/>
  </w:num>
  <w:num w:numId="18" w16cid:durableId="1749883697">
    <w:abstractNumId w:val="21"/>
  </w:num>
  <w:num w:numId="19" w16cid:durableId="834419913">
    <w:abstractNumId w:val="33"/>
  </w:num>
  <w:num w:numId="20" w16cid:durableId="1219827674">
    <w:abstractNumId w:val="12"/>
  </w:num>
  <w:num w:numId="21" w16cid:durableId="500972942">
    <w:abstractNumId w:val="24"/>
  </w:num>
  <w:num w:numId="22" w16cid:durableId="267087770">
    <w:abstractNumId w:val="27"/>
  </w:num>
  <w:num w:numId="23" w16cid:durableId="1723211052">
    <w:abstractNumId w:val="19"/>
  </w:num>
  <w:num w:numId="24" w16cid:durableId="1991591791">
    <w:abstractNumId w:val="29"/>
  </w:num>
  <w:num w:numId="25" w16cid:durableId="833254115">
    <w:abstractNumId w:val="28"/>
  </w:num>
  <w:num w:numId="26" w16cid:durableId="359013100">
    <w:abstractNumId w:val="6"/>
  </w:num>
  <w:num w:numId="27" w16cid:durableId="100073880">
    <w:abstractNumId w:val="16"/>
  </w:num>
  <w:num w:numId="28" w16cid:durableId="719479656">
    <w:abstractNumId w:val="23"/>
  </w:num>
  <w:num w:numId="29" w16cid:durableId="489491310">
    <w:abstractNumId w:val="4"/>
  </w:num>
  <w:num w:numId="30" w16cid:durableId="689599445">
    <w:abstractNumId w:val="13"/>
  </w:num>
  <w:num w:numId="31" w16cid:durableId="1149442449">
    <w:abstractNumId w:val="26"/>
  </w:num>
  <w:num w:numId="32" w16cid:durableId="1068307167">
    <w:abstractNumId w:val="22"/>
  </w:num>
  <w:num w:numId="33" w16cid:durableId="1544370388">
    <w:abstractNumId w:val="15"/>
  </w:num>
  <w:num w:numId="34" w16cid:durableId="199510180">
    <w:abstractNumId w:val="32"/>
  </w:num>
  <w:num w:numId="35" w16cid:durableId="18046905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EBD"/>
    <w:rsid w:val="000277F5"/>
    <w:rsid w:val="00043163"/>
    <w:rsid w:val="00056D70"/>
    <w:rsid w:val="000B3F94"/>
    <w:rsid w:val="000E1F3B"/>
    <w:rsid w:val="00173156"/>
    <w:rsid w:val="001D6F03"/>
    <w:rsid w:val="001E6A8D"/>
    <w:rsid w:val="002A6578"/>
    <w:rsid w:val="002B1092"/>
    <w:rsid w:val="002E0FD2"/>
    <w:rsid w:val="003031AA"/>
    <w:rsid w:val="00317EF8"/>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23EBD"/>
    <w:rsid w:val="00650A9B"/>
    <w:rsid w:val="006D2E66"/>
    <w:rsid w:val="006D5A67"/>
    <w:rsid w:val="006F42D7"/>
    <w:rsid w:val="007435A7"/>
    <w:rsid w:val="00764716"/>
    <w:rsid w:val="007C677A"/>
    <w:rsid w:val="007F4AEA"/>
    <w:rsid w:val="008462EE"/>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53A1"/>
    <w:rsid w:val="00ED7AB9"/>
    <w:rsid w:val="00EE5BBE"/>
    <w:rsid w:val="00F10ADA"/>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5F92B"/>
  <w15:chartTrackingRefBased/>
  <w15:docId w15:val="{06A4ADE0-4A14-4176-8F80-751E1E20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23EBD"/>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23EBD"/>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23EBD"/>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23EBD"/>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23EB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aliases w:val="Lijst meerdere niveaus,Dot pt,F5 List Paragraph,List Paragraph1,No Spacing1,List Paragraph Char Char Char,Indicator Text,Numbered Para 1,Bullet 1,Bullet Points,Párrafo de lista,MAIN CONTENT,Recommendation,List Paragraph2,Normal numbere"/>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Lijst meerdere niveaus Char,Dot pt Char,F5 List Paragraph Char,List Paragraph1 Char,No Spacing1 Char,List Paragraph Char Char Char Char,Indicator Text Char,Numbered Para 1 Char,Bullet 1 Char,Bullet Points Char,Párrafo de lista Char"/>
    <w:basedOn w:val="Standaardalinea-lettertype"/>
    <w:link w:val="Lijstalinea"/>
    <w:uiPriority w:val="34"/>
    <w:qFormat/>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23EB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23EB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23EB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23EBD"/>
    <w:rPr>
      <w:rFonts w:eastAsiaTheme="majorEastAsia" w:cstheme="majorBidi"/>
      <w:color w:val="272727" w:themeColor="text1" w:themeTint="D8"/>
    </w:rPr>
  </w:style>
  <w:style w:type="paragraph" w:customStyle="1" w:styleId="Broodtekst">
    <w:name w:val="Broodtekst"/>
    <w:basedOn w:val="Standaard"/>
    <w:link w:val="BroodtekstChar"/>
    <w:qFormat/>
    <w:rsid w:val="00623EBD"/>
    <w:pPr>
      <w:tabs>
        <w:tab w:val="left" w:pos="227"/>
        <w:tab w:val="left" w:pos="454"/>
        <w:tab w:val="left" w:pos="680"/>
      </w:tabs>
      <w:autoSpaceDE w:val="0"/>
      <w:autoSpaceDN w:val="0"/>
      <w:adjustRightInd w:val="0"/>
    </w:pPr>
  </w:style>
  <w:style w:type="paragraph" w:customStyle="1" w:styleId="Opsomming-bullet">
    <w:name w:val="Opsomming-bullet"/>
    <w:basedOn w:val="Broodtekst"/>
    <w:uiPriority w:val="8"/>
    <w:qFormat/>
    <w:rsid w:val="00623EBD"/>
    <w:pPr>
      <w:numPr>
        <w:numId w:val="32"/>
      </w:numPr>
      <w:tabs>
        <w:tab w:val="left" w:pos="227"/>
        <w:tab w:val="left" w:pos="1134"/>
        <w:tab w:val="left" w:pos="1361"/>
        <w:tab w:val="left" w:pos="1588"/>
        <w:tab w:val="left" w:pos="1814"/>
        <w:tab w:val="left" w:pos="2041"/>
      </w:tabs>
      <w:ind w:left="454"/>
    </w:pPr>
  </w:style>
  <w:style w:type="paragraph" w:customStyle="1" w:styleId="BijlageGenummerdParagraaf">
    <w:name w:val="BijlageGenummerdParagraaf"/>
    <w:basedOn w:val="Broodtekst"/>
    <w:next w:val="Broodtekst"/>
    <w:uiPriority w:val="12"/>
    <w:qFormat/>
    <w:rsid w:val="00623EBD"/>
    <w:pPr>
      <w:numPr>
        <w:ilvl w:val="1"/>
        <w:numId w:val="33"/>
      </w:numPr>
      <w:spacing w:before="240"/>
      <w:outlineLvl w:val="1"/>
    </w:pPr>
    <w:rPr>
      <w:b/>
    </w:rPr>
  </w:style>
  <w:style w:type="paragraph" w:customStyle="1" w:styleId="BijlageGenummerdSubparagraaf">
    <w:name w:val="BijlageGenummerdSubparagraaf"/>
    <w:basedOn w:val="Broodtekst"/>
    <w:next w:val="Broodtekst"/>
    <w:uiPriority w:val="12"/>
    <w:qFormat/>
    <w:rsid w:val="00623EBD"/>
    <w:pPr>
      <w:numPr>
        <w:ilvl w:val="2"/>
        <w:numId w:val="33"/>
      </w:numPr>
      <w:spacing w:before="240"/>
      <w:outlineLvl w:val="2"/>
    </w:pPr>
    <w:rPr>
      <w:i/>
    </w:rPr>
  </w:style>
  <w:style w:type="paragraph" w:customStyle="1" w:styleId="BijlageGenummerdKop">
    <w:name w:val="BijlageGenummerdKop"/>
    <w:next w:val="Broodtekst"/>
    <w:uiPriority w:val="12"/>
    <w:qFormat/>
    <w:rsid w:val="00623EBD"/>
    <w:pPr>
      <w:pageBreakBefore/>
      <w:numPr>
        <w:numId w:val="33"/>
      </w:numPr>
      <w:spacing w:after="660" w:line="300" w:lineRule="atLeast"/>
      <w:outlineLvl w:val="0"/>
    </w:pPr>
    <w:rPr>
      <w:rFonts w:ascii="Verdana" w:eastAsia="DejaVu Sans" w:hAnsi="Verdana" w:cs="Times New Roman"/>
      <w:color w:val="000000"/>
      <w:kern w:val="0"/>
      <w:sz w:val="24"/>
      <w:lang w:eastAsia="nl-NL"/>
      <w14:ligatures w14:val="none"/>
    </w:rPr>
  </w:style>
  <w:style w:type="character" w:customStyle="1" w:styleId="Verborgentekst">
    <w:name w:val="Verborgen tekst"/>
    <w:rsid w:val="00623EBD"/>
    <w:rPr>
      <w:rFonts w:ascii="Verdana" w:hAnsi="Verdana" w:cs="Arial"/>
      <w:b/>
      <w:i/>
      <w:vanish/>
      <w:color w:val="3366FF"/>
      <w:sz w:val="16"/>
      <w:szCs w:val="16"/>
    </w:rPr>
  </w:style>
  <w:style w:type="character" w:customStyle="1" w:styleId="OpmaakprofielArial">
    <w:name w:val="Opmaakprofiel Arial"/>
    <w:rsid w:val="00623EBD"/>
    <w:rPr>
      <w:rFonts w:ascii="V&amp;W Syntax (Adobe)" w:hAnsi="V&amp;W Syntax (Adobe)" w:cs="V&amp;W Syntax (Adobe)"/>
    </w:rPr>
  </w:style>
  <w:style w:type="character" w:customStyle="1" w:styleId="BroodtekstChar">
    <w:name w:val="Broodtekst Char"/>
    <w:basedOn w:val="Standaardalinea-lettertype"/>
    <w:link w:val="Broodtekst"/>
    <w:rsid w:val="00623EBD"/>
    <w:rPr>
      <w:rFonts w:ascii="Verdana" w:hAnsi="Verdana" w:cs="Lohit Hindi"/>
      <w:kern w:val="0"/>
      <w:lang w:val="en-US"/>
      <w14:ligatures w14:val="none"/>
    </w:rPr>
  </w:style>
  <w:style w:type="character" w:customStyle="1" w:styleId="Huisstijl-Rapportkoptekst">
    <w:name w:val="Huisstijl - Rapport koptekst"/>
    <w:basedOn w:val="Standaardalinea-lettertype"/>
    <w:uiPriority w:val="1"/>
    <w:rsid w:val="00623EBD"/>
    <w:rPr>
      <w:rFonts w:ascii="Verdana" w:hAnsi="Verdana"/>
      <w:sz w:val="13"/>
    </w:rPr>
  </w:style>
  <w:style w:type="paragraph" w:customStyle="1" w:styleId="Huisstijl-KopregelRapport">
    <w:name w:val="Huisstijl - Kopregel Rapport"/>
    <w:basedOn w:val="Standaard"/>
    <w:uiPriority w:val="16"/>
    <w:rsid w:val="00623EBD"/>
    <w:rPr>
      <w:sz w:val="13"/>
    </w:rPr>
  </w:style>
  <w:style w:type="paragraph" w:styleId="Tekstopmerking">
    <w:name w:val="annotation text"/>
    <w:basedOn w:val="Standaard"/>
    <w:link w:val="TekstopmerkingChar"/>
    <w:uiPriority w:val="99"/>
    <w:semiHidden/>
    <w:unhideWhenUsed/>
    <w:rsid w:val="00317EF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17EF8"/>
    <w:rPr>
      <w:rFonts w:ascii="Verdana" w:hAnsi="Verdana" w:cs="Lohit Hindi"/>
      <w:kern w:val="0"/>
      <w:sz w:val="20"/>
      <w:szCs w:val="20"/>
      <w:lang w:val="en-US"/>
      <w14:ligatures w14:val="none"/>
    </w:rPr>
  </w:style>
  <w:style w:type="table" w:customStyle="1" w:styleId="Tabelraster1">
    <w:name w:val="Tabelraster1"/>
    <w:basedOn w:val="Standaardtabel"/>
    <w:next w:val="Tabelraster"/>
    <w:uiPriority w:val="59"/>
    <w:rsid w:val="00317EF8"/>
    <w:rPr>
      <w:rFonts w:ascii="Times New Roman" w:eastAsia="DejaVu Sans" w:hAnsi="Times New Roman" w:cs="Lohit Hindi"/>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psommingenRWS">
    <w:name w:val="Opsommingen RWS"/>
    <w:basedOn w:val="Standaard"/>
    <w:qFormat/>
    <w:rsid w:val="00317EF8"/>
    <w:pPr>
      <w:widowControl w:val="0"/>
      <w:numPr>
        <w:numId w:val="35"/>
      </w:numPr>
      <w:tabs>
        <w:tab w:val="clear" w:pos="227"/>
      </w:tabs>
      <w:suppressAutoHyphens/>
      <w:autoSpaceDN w:val="0"/>
      <w:spacing w:line="240" w:lineRule="exact"/>
      <w:textAlignment w:val="baseline"/>
    </w:pPr>
    <w:rPr>
      <w:lang w:eastAsia="zh-CN" w:bidi="hi-IN"/>
    </w:rPr>
  </w:style>
  <w:style w:type="character" w:styleId="Verwijzingopmerking">
    <w:name w:val="annotation reference"/>
    <w:uiPriority w:val="99"/>
    <w:rsid w:val="00317EF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955</Words>
  <Characters>5258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Locht, Sandra (RWS PPO)</dc:creator>
  <cp:keywords/>
  <dc:description/>
  <cp:lastModifiedBy>Locht, Sandra (RWS PPO)</cp:lastModifiedBy>
  <cp:revision>4</cp:revision>
  <dcterms:created xsi:type="dcterms:W3CDTF">2026-01-19T18:57:00Z</dcterms:created>
  <dcterms:modified xsi:type="dcterms:W3CDTF">2026-01-28T19:28:00Z</dcterms:modified>
</cp:coreProperties>
</file>